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of discontent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of discontent, and working all hours,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barely have any time for fun,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worn out and exhausted,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tired and weary,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money is always spent,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health always suffers, and I wish to repent,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to repent my stupidity at 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that I should never have begun,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stress well it never seems to be over and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of discontent,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could erase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life is not what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only mostly days, days filled with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only nights dreaming of anxiety,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things left undone,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awake, I cannot drag myself up out of 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to work at something that I do not enjoy,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to me like against my head pointing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the point of going through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through life so discontentedly,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great malcontent,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great unrest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always feeling vacuous and 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always praying for sleep, and ground down by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ground down from a miserable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 completely recovering from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setting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never recovering from it by the fall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despite my sleep and disturbed slumbers,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still feeling just as tired,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tired of what I am doing,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tired of work even though, the day has only just begun.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