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not going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not going to be here for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have far too little time, and you have done me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I am not here for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soon I will be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gone into the setting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your love was all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do not have enough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have enough time to keep meandering upon,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have enough time to keep pondering upon,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your words, for them I wish I had never heard,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them I had never heard, but they still linger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are as painful as the day that they arrived,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first day that you spewed them forth so viciously,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your mouth,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them you cut me like a knife,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cut me like a knife with my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life went south,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loved you darling it was all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were going at each other like hammers and tongs,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love was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was one sided,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demanded more than I could give,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was never enough to satisfy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was no life truly lived,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life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heart was broken repeatedly,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had nothing left to give,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glad to be leaving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was all pain and no pleasure and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which I could never live with,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done me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carry on walking,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try my best to move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cannot forgive,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cut me like a knife with such vicious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 wish I could ram back down your throat,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are best left behind,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time I hope I will forget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your love I think it already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love it seemed so fake,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am walking down the road,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trying to erase the memory and lighten the load,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load of the suffering and the heartbreak,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you caused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heartbreak that I cannot forgive,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heartbreak that I cannot forgive as long as I live.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