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am just making a point</w:t>
      </w:r>
    </w:p>
    <w:p/>
    <w:p>
      <w:r>
        <w:rPr>
          <w:rFonts w:ascii="Arial" w:hAnsi="Arial" w:eastAsia="Arial"/>
          <w:b w:val="0"/>
          <w:sz w:val="22"/>
        </w:rPr>
        <w:t>I am just making a point,</w:t>
      </w:r>
    </w:p>
    <w:p>
      <w:r>
        <w:rPr>
          <w:rFonts w:ascii="Arial" w:hAnsi="Arial" w:eastAsia="Arial"/>
          <w:b w:val="0"/>
          <w:sz w:val="22"/>
        </w:rPr>
        <w:t>you broke my heart,</w:t>
      </w:r>
    </w:p>
    <w:p>
      <w:r>
        <w:rPr>
          <w:rFonts w:ascii="Arial" w:hAnsi="Arial" w:eastAsia="Arial"/>
          <w:b w:val="0"/>
          <w:sz w:val="22"/>
        </w:rPr>
        <w:t>and I,</w:t>
      </w:r>
    </w:p>
    <w:p>
      <w:r>
        <w:rPr>
          <w:rFonts w:ascii="Arial" w:hAnsi="Arial" w:eastAsia="Arial"/>
          <w:b w:val="0"/>
          <w:sz w:val="22"/>
        </w:rPr>
        <w:t>I got a new start,</w:t>
      </w:r>
    </w:p>
    <w:p>
      <w:r>
        <w:rPr>
          <w:rFonts w:ascii="Arial" w:hAnsi="Arial" w:eastAsia="Arial"/>
          <w:b w:val="0"/>
          <w:sz w:val="22"/>
        </w:rPr>
        <w:t>and we went our separate ways,</w:t>
      </w:r>
    </w:p>
    <w:p>
      <w:r>
        <w:rPr>
          <w:rFonts w:ascii="Arial" w:hAnsi="Arial" w:eastAsia="Arial"/>
          <w:b w:val="0"/>
          <w:sz w:val="22"/>
        </w:rPr>
        <w:t>and you left in a blaze,</w:t>
      </w:r>
    </w:p>
    <w:p>
      <w:r>
        <w:rPr>
          <w:rFonts w:ascii="Arial" w:hAnsi="Arial" w:eastAsia="Arial"/>
          <w:b w:val="0"/>
          <w:sz w:val="22"/>
        </w:rPr>
        <w:t>and I,</w:t>
      </w:r>
    </w:p>
    <w:p>
      <w:r>
        <w:rPr>
          <w:rFonts w:ascii="Arial" w:hAnsi="Arial" w:eastAsia="Arial"/>
          <w:b w:val="0"/>
          <w:sz w:val="22"/>
        </w:rPr>
        <w:t>I turned to the dark,</w:t>
      </w:r>
    </w:p>
    <w:p>
      <w:r>
        <w:rPr>
          <w:rFonts w:ascii="Arial" w:hAnsi="Arial" w:eastAsia="Arial"/>
          <w:b w:val="0"/>
          <w:sz w:val="22"/>
        </w:rPr>
        <w:t>I turned to the dark,</w:t>
      </w:r>
    </w:p>
    <w:p>
      <w:r>
        <w:rPr>
          <w:rFonts w:ascii="Arial" w:hAnsi="Arial" w:eastAsia="Arial"/>
          <w:b w:val="0"/>
          <w:sz w:val="22"/>
        </w:rPr>
        <w:t>and I left you,</w:t>
      </w:r>
    </w:p>
    <w:p>
      <w:r>
        <w:rPr>
          <w:rFonts w:ascii="Arial" w:hAnsi="Arial" w:eastAsia="Arial"/>
          <w:b w:val="0"/>
          <w:sz w:val="22"/>
        </w:rPr>
        <w:t>and you left me,</w:t>
      </w:r>
    </w:p>
    <w:p>
      <w:r>
        <w:rPr>
          <w:rFonts w:ascii="Arial" w:hAnsi="Arial" w:eastAsia="Arial"/>
          <w:b w:val="0"/>
          <w:sz w:val="22"/>
        </w:rPr>
        <w:t>with disparaging remarks,</w:t>
      </w:r>
    </w:p>
    <w:p>
      <w:r>
        <w:rPr>
          <w:rFonts w:ascii="Arial" w:hAnsi="Arial" w:eastAsia="Arial"/>
          <w:b w:val="0"/>
          <w:sz w:val="22"/>
        </w:rPr>
        <w:t>and the fire it burned,</w:t>
      </w:r>
    </w:p>
    <w:p>
      <w:r>
        <w:rPr>
          <w:rFonts w:ascii="Arial" w:hAnsi="Arial" w:eastAsia="Arial"/>
          <w:b w:val="0"/>
          <w:sz w:val="22"/>
        </w:rPr>
        <w:t>and I threw your love letters upon it,</w:t>
      </w:r>
    </w:p>
    <w:p>
      <w:r>
        <w:rPr>
          <w:rFonts w:ascii="Arial" w:hAnsi="Arial" w:eastAsia="Arial"/>
          <w:b w:val="0"/>
          <w:sz w:val="22"/>
        </w:rPr>
        <w:t>and destroyed all the beautiful words,</w:t>
      </w:r>
    </w:p>
    <w:p>
      <w:r>
        <w:rPr>
          <w:rFonts w:ascii="Arial" w:hAnsi="Arial" w:eastAsia="Arial"/>
          <w:b w:val="0"/>
          <w:sz w:val="22"/>
        </w:rPr>
        <w:t>that had filled my soul and my heart,</w:t>
      </w:r>
    </w:p>
    <w:p>
      <w:r>
        <w:rPr>
          <w:rFonts w:ascii="Arial" w:hAnsi="Arial" w:eastAsia="Arial"/>
          <w:b w:val="0"/>
          <w:sz w:val="22"/>
        </w:rPr>
        <w:t>yes, I threw them all on,</w:t>
      </w:r>
    </w:p>
    <w:p>
      <w:r>
        <w:rPr>
          <w:rFonts w:ascii="Arial" w:hAnsi="Arial" w:eastAsia="Arial"/>
          <w:b w:val="0"/>
          <w:sz w:val="22"/>
        </w:rPr>
        <w:t>as your disparaging and bitter words,</w:t>
      </w:r>
    </w:p>
    <w:p>
      <w:r>
        <w:rPr>
          <w:rFonts w:ascii="Arial" w:hAnsi="Arial" w:eastAsia="Arial"/>
          <w:b w:val="0"/>
          <w:sz w:val="22"/>
        </w:rPr>
        <w:t>shattered my heart,</w:t>
      </w:r>
    </w:p>
    <w:p>
      <w:r>
        <w:rPr>
          <w:rFonts w:ascii="Arial" w:hAnsi="Arial" w:eastAsia="Arial"/>
          <w:b w:val="0"/>
          <w:sz w:val="22"/>
        </w:rPr>
        <w:t>bitter words that left me alone in the dark,</w:t>
      </w:r>
    </w:p>
    <w:p>
      <w:r>
        <w:rPr>
          <w:rFonts w:ascii="Arial" w:hAnsi="Arial" w:eastAsia="Arial"/>
          <w:b w:val="0"/>
          <w:sz w:val="22"/>
        </w:rPr>
        <w:t>and me sinking into drinking,</w:t>
      </w:r>
    </w:p>
    <w:p>
      <w:r>
        <w:rPr>
          <w:rFonts w:ascii="Arial" w:hAnsi="Arial" w:eastAsia="Arial"/>
          <w:b w:val="0"/>
          <w:sz w:val="22"/>
        </w:rPr>
        <w:t>drinking,</w:t>
      </w:r>
    </w:p>
    <w:p>
      <w:r>
        <w:rPr>
          <w:rFonts w:ascii="Arial" w:hAnsi="Arial" w:eastAsia="Arial"/>
          <w:b w:val="0"/>
          <w:sz w:val="22"/>
        </w:rPr>
        <w:t>drinking,</w:t>
      </w:r>
    </w:p>
    <w:p>
      <w:r>
        <w:rPr>
          <w:rFonts w:ascii="Arial" w:hAnsi="Arial" w:eastAsia="Arial"/>
          <w:b w:val="0"/>
          <w:sz w:val="22"/>
        </w:rPr>
        <w:t>drinking with anger in my heart in the park,</w:t>
      </w:r>
    </w:p>
    <w:p>
      <w:r>
        <w:rPr>
          <w:rFonts w:ascii="Arial" w:hAnsi="Arial" w:eastAsia="Arial"/>
          <w:b w:val="0"/>
          <w:sz w:val="22"/>
        </w:rPr>
        <w:t>and drinking at home,</w:t>
      </w:r>
    </w:p>
    <w:p>
      <w:r>
        <w:rPr>
          <w:rFonts w:ascii="Arial" w:hAnsi="Arial" w:eastAsia="Arial"/>
          <w:b w:val="0"/>
          <w:sz w:val="22"/>
        </w:rPr>
        <w:t>and drinking far more than was good for me,</w:t>
      </w:r>
    </w:p>
    <w:p>
      <w:r>
        <w:rPr>
          <w:rFonts w:ascii="Arial" w:hAnsi="Arial" w:eastAsia="Arial"/>
          <w:b w:val="0"/>
          <w:sz w:val="22"/>
        </w:rPr>
        <w:t>and drinking myself unconscious,</w:t>
      </w:r>
    </w:p>
    <w:p>
      <w:r>
        <w:rPr>
          <w:rFonts w:ascii="Arial" w:hAnsi="Arial" w:eastAsia="Arial"/>
          <w:b w:val="0"/>
          <w:sz w:val="22"/>
        </w:rPr>
        <w:t>under the stars where I often roamed alone.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