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am going to sleep now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am going to sleep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going to sleep with the visions of the day.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going to sleep to erase some of them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going to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going to relive the best bits,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throw the rubbish bits away.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am going to sleep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goodbye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goodbye day and hello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hello,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my eyelids are heavy and my body is weary,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brain is exhausted, and I cannot wait to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goodbye day, goodbye,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wherever you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remember me for the best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remember you the same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fondly in my dreams as I dream my night away.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