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going abroad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going abroad,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abroad,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no time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save my own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staying here my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only be eroded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be eroded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 good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as dull as it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enjoy it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the point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it is only but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none for it makes no sense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time for misery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am off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on holiday abroad,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hope my sanity will be restored,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cannot get any worse in this dull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just working all hours in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I truly do deplore,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sadly, I never have a smile on my face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am going abroad for a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seems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only sane choice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holiday at least,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have a smile on my face once 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