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getting near the end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 getting near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it is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have the ticket in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here on a winter’s day saying goodbye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saying goodbye, with a tear in my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bless you, you have to do what you have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to do what you have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about to head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across the other side of the world to a new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miss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truly miss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mean more to me than I thought was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it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feel it so painfully,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the tears welling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have to do what you have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wish it was not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will be happy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although I am sad,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happy and sad and glad at the same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to be happy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to be happy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 at you, look at you with your ticket in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 at you with a smile so wide,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such, enthusiasm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bless you, bless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