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feeling uncertain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feeling uncertain,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uncertain about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looking for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world that isn't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feeling uncertain,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really having the time of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looking,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looking for a wife,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I,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feel complete,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pray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are the chances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 but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always seems to pass me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always spend far too much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troubled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troubled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love seems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cure, life is so unkind,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is so unkind, and I can only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 only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not where love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 it far too often passes me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 knew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 knew why.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