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I am better off alone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better off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humanity gives me a headache.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am better off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humanity gives me a belly ache.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 I am better off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 world it leaves me in an anxious state.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better off alone talking to myself,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on my two mobile phones.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better off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get more sense that 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words that I say are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humanity generally ignores them,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they make perfect sense to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they ring true with such clarity,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yes, I am better off alone,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there is more solidarity,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solidarity of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less confusing state,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less confusing state to be in,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simpler way of living and that suits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suits me down to the ground,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humanity lives in false realities,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lies constantly,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better off,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solidarity of 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better off with the solidarity,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of me in soliloquy.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