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am anti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 am anti,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anti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 am not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do not agree with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now, say to that most people and that will be that,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there are some overly opinionated people who will look askance at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who will batter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beat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kick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try to delete you permanently from this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most painfully it is true,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all because they do not agree with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they will be thoroughly anti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they will give you so much abuse,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voicing your opinions,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will wish you had never bothered,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these days it is a gamble more than it used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gamble and a chance choosing who you decide to talk to,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verbal discourse these days,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especially when alcohol gets in the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can have you ending up in hospital,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someone idiotic disagrees,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the letters of the alphabet that you have used,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a shame,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we have all the education that we could ever need,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would not it be great if more people read,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rather than watching TV,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TV that continually espouses such salacious and invasive, antagonist controversial programming,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programming which depresses people with intellect,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leaves their brains a nervous wreck,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not those people who do not care about intellect,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who want to blankly stare,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of intellect want to be unaware,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who enjoy being ignorant in their views,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who lap up these salacious programs quite happily,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who are far too easily amused,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through watching this rubbish on their televisions,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their ignorance seems to grow and grow it is true,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they will continue to be anti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anti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if you meet these "television intellectuals",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their vociferous opinions,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may God help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may God help you and your hearing,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when you are out for an evening,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alcohol is involved,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those "television intellectuals",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well, I would avoid them if I were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would avoid them,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these days,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they really are bloody idiotic,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angry,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angry about even the smallest difference of opinions,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certainly, they know how to kick,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throw a punch it is true.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