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am alone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am not alone for 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I am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visions of you they flood my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at the thought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heart it dances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as I sit under the moon,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eyes reflect the moonlight,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thought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warms me so beautifully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 you are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know you are not far away for 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soon you will arrive upon a summer’s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will dance,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will dance together under the moonlight,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under the stars,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kisses you will plant so gently,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my lips with such tenderness,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your kisses are as sweet as honey,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they fill me with such bliss,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glorious bliss.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Kiss,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kiss,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kiss,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a thought,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too, how beautiful you are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no, I cannot wait for you to arrive,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for us to embrace again in the moonlight,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happy together,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will be both day and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sun where we lay together,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by the river that never sleeps,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our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our love it will blossom with each moment spent,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like water to a rose,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like water to a rose that is from the heavens sent,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our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our love is heaven sent,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are everything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love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love for you it rages inside me like an ocean or a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powerfully,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are the best part of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we are 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we are one you and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luckily fate brought me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time, time cannot move fast enough,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soon thankfully,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will be here and smiling so beautifully back at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soon missing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we dance under the stars,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will quickly be a forgotten memory,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together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happy we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reunited in each other’s company,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our arms intertwined,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we reconnect and we kiss each other so tenderly,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beautiful it will be in the moonlight and under the stars,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we kiss again and again so passionately,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dance with happiness,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happiness once more in our hearts.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