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am a little tired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 am a little tired,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worn out and weary and admired,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admired by the cat,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upon the table is sat,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for me patiently to feed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in and out of consciousness and my nap I do slip,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aware of you quickly out of it I do snap,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cat,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cat,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a life you lead,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life as uncomplex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life so wild and free,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cat, how glad I am that you are here, at home with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home is your home,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is no need to bring mice or birds home for tea,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you, you are good company for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cat, what a beautiful and wonderful creature you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wherever you roam at day or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is no need to worry,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my home is your home and it will always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is no doubt about that,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now, oh, cat,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looks like it is tuna for you for tea,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me, I will sit by the fireside,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flames burn brightly with a glass of wine in my hand,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if you wish to come and sit upon my lap and join me?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cat,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cat,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I love thee.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