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who I am, and you are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gun wielding psychotic who,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does not care for you have gone insane,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shoot those who have a better mind than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a thug of the lowest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resort to violence daily,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prefer hate to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easier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does not take much intellect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such a short fuse and with it you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kill for no reason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think that it will make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more popular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will most likely make you a dead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will continue until you are in your grave,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should be ashamed for making your mother cry,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is the point resorting to such violence,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could lead,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could lead such a happy life and positive life?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