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I am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I am, I am all that I can be,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I have no choice you see, because I am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am me, and life is a continual improvement,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so, do not worry about where you are,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do not worry at all,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life is far easier that way, because you are where you are,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that is the only place that you can be.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