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Am on the way</w:t>
      </w:r>
    </w:p>
    <w:p/>
    <w:p>
      <w:r>
        <w:rPr>
          <w:rFonts w:ascii="Arial" w:hAnsi="Arial" w:eastAsia="Arial"/>
          <w:b w:val="0"/>
          <w:sz w:val="22"/>
        </w:rPr>
        <w:t>I am on the way,</w:t>
      </w:r>
    </w:p>
    <w:p>
      <w:r>
        <w:rPr>
          <w:rFonts w:ascii="Arial" w:hAnsi="Arial" w:eastAsia="Arial"/>
          <w:b w:val="0"/>
          <w:sz w:val="22"/>
        </w:rPr>
        <w:t>to who knows where,</w:t>
      </w:r>
    </w:p>
    <w:p>
      <w:r>
        <w:rPr>
          <w:rFonts w:ascii="Arial" w:hAnsi="Arial" w:eastAsia="Arial"/>
          <w:b w:val="0"/>
          <w:sz w:val="22"/>
        </w:rPr>
        <w:t>no, I do not give a damn,</w:t>
      </w:r>
    </w:p>
    <w:p>
      <w:r>
        <w:rPr>
          <w:rFonts w:ascii="Arial" w:hAnsi="Arial" w:eastAsia="Arial"/>
          <w:b w:val="0"/>
          <w:sz w:val="22"/>
        </w:rPr>
        <w:t>and I do not care,</w:t>
      </w:r>
    </w:p>
    <w:p>
      <w:r>
        <w:rPr>
          <w:rFonts w:ascii="Arial" w:hAnsi="Arial" w:eastAsia="Arial"/>
          <w:b w:val="0"/>
          <w:sz w:val="22"/>
        </w:rPr>
        <w:t>yes,</w:t>
      </w:r>
    </w:p>
    <w:p>
      <w:r>
        <w:rPr>
          <w:rFonts w:ascii="Arial" w:hAnsi="Arial" w:eastAsia="Arial"/>
          <w:b w:val="0"/>
          <w:sz w:val="22"/>
        </w:rPr>
        <w:t>I am on the way to who knows where,</w:t>
      </w:r>
    </w:p>
    <w:p>
      <w:r>
        <w:rPr>
          <w:rFonts w:ascii="Arial" w:hAnsi="Arial" w:eastAsia="Arial"/>
          <w:b w:val="0"/>
          <w:sz w:val="22"/>
        </w:rPr>
        <w:t>master of my own destiny,</w:t>
      </w:r>
    </w:p>
    <w:p>
      <w:r>
        <w:rPr>
          <w:rFonts w:ascii="Arial" w:hAnsi="Arial" w:eastAsia="Arial"/>
          <w:b w:val="0"/>
          <w:sz w:val="22"/>
        </w:rPr>
        <w:t>with despair not the master of me,</w:t>
      </w:r>
    </w:p>
    <w:p>
      <w:r>
        <w:rPr>
          <w:rFonts w:ascii="Arial" w:hAnsi="Arial" w:eastAsia="Arial"/>
          <w:b w:val="0"/>
          <w:sz w:val="22"/>
        </w:rPr>
        <w:t>but free choice,</w:t>
      </w:r>
    </w:p>
    <w:p>
      <w:r>
        <w:rPr>
          <w:rFonts w:ascii="Arial" w:hAnsi="Arial" w:eastAsia="Arial"/>
          <w:b w:val="0"/>
          <w:sz w:val="22"/>
        </w:rPr>
        <w:t>and in it,</w:t>
      </w:r>
    </w:p>
    <w:p>
      <w:r>
        <w:rPr>
          <w:rFonts w:ascii="Arial" w:hAnsi="Arial" w:eastAsia="Arial"/>
          <w:b w:val="0"/>
          <w:sz w:val="22"/>
        </w:rPr>
        <w:t>it is much better for me,</w:t>
      </w:r>
    </w:p>
    <w:p>
      <w:r>
        <w:rPr>
          <w:rFonts w:ascii="Arial" w:hAnsi="Arial" w:eastAsia="Arial"/>
          <w:b w:val="0"/>
          <w:sz w:val="22"/>
        </w:rPr>
        <w:t>and I try to light the way,</w:t>
      </w:r>
    </w:p>
    <w:p>
      <w:r>
        <w:rPr>
          <w:rFonts w:ascii="Arial" w:hAnsi="Arial" w:eastAsia="Arial"/>
          <w:b w:val="0"/>
          <w:sz w:val="22"/>
        </w:rPr>
        <w:t>I try to light the way wherever I go,</w:t>
      </w:r>
    </w:p>
    <w:p>
      <w:r>
        <w:rPr>
          <w:rFonts w:ascii="Arial" w:hAnsi="Arial" w:eastAsia="Arial"/>
          <w:b w:val="0"/>
          <w:sz w:val="22"/>
        </w:rPr>
        <w:t>and all I wish for is for the folks that I meet to be,</w:t>
      </w:r>
    </w:p>
    <w:p>
      <w:r>
        <w:rPr>
          <w:rFonts w:ascii="Arial" w:hAnsi="Arial" w:eastAsia="Arial"/>
          <w:b w:val="0"/>
          <w:sz w:val="22"/>
        </w:rPr>
        <w:t>interesting and happy,</w:t>
      </w:r>
    </w:p>
    <w:p>
      <w:r>
        <w:rPr>
          <w:rFonts w:ascii="Arial" w:hAnsi="Arial" w:eastAsia="Arial"/>
          <w:b w:val="0"/>
          <w:sz w:val="22"/>
        </w:rPr>
        <w:t>and not vicious and barbarous,</w:t>
      </w:r>
    </w:p>
    <w:p>
      <w:r>
        <w:rPr>
          <w:rFonts w:ascii="Arial" w:hAnsi="Arial" w:eastAsia="Arial"/>
          <w:b w:val="0"/>
          <w:sz w:val="22"/>
        </w:rPr>
        <w:t>and bitter and verbally snappy,</w:t>
      </w:r>
    </w:p>
    <w:p>
      <w:r>
        <w:rPr>
          <w:rFonts w:ascii="Arial" w:hAnsi="Arial" w:eastAsia="Arial"/>
          <w:b w:val="0"/>
          <w:sz w:val="22"/>
        </w:rPr>
        <w:t>yes, I am on the way,</w:t>
      </w:r>
    </w:p>
    <w:p>
      <w:r>
        <w:rPr>
          <w:rFonts w:ascii="Arial" w:hAnsi="Arial" w:eastAsia="Arial"/>
          <w:b w:val="0"/>
          <w:sz w:val="22"/>
        </w:rPr>
        <w:t>to who knows where,</w:t>
      </w:r>
    </w:p>
    <w:p>
      <w:r>
        <w:rPr>
          <w:rFonts w:ascii="Arial" w:hAnsi="Arial" w:eastAsia="Arial"/>
          <w:b w:val="0"/>
          <w:sz w:val="22"/>
        </w:rPr>
        <w:t>no, I do not give a damn,</w:t>
      </w:r>
    </w:p>
    <w:p>
      <w:r>
        <w:rPr>
          <w:rFonts w:ascii="Arial" w:hAnsi="Arial" w:eastAsia="Arial"/>
          <w:b w:val="0"/>
          <w:sz w:val="22"/>
        </w:rPr>
        <w:t>and I do not care,</w:t>
      </w:r>
    </w:p>
    <w:p>
      <w:r>
        <w:rPr>
          <w:rFonts w:ascii="Arial" w:hAnsi="Arial" w:eastAsia="Arial"/>
          <w:b w:val="0"/>
          <w:sz w:val="22"/>
        </w:rPr>
        <w:t>yes,</w:t>
      </w:r>
    </w:p>
    <w:p>
      <w:r>
        <w:rPr>
          <w:rFonts w:ascii="Arial" w:hAnsi="Arial" w:eastAsia="Arial"/>
          <w:b w:val="0"/>
          <w:sz w:val="22"/>
        </w:rPr>
        <w:t>better elsewhere,</w:t>
      </w:r>
    </w:p>
    <w:p>
      <w:r>
        <w:rPr>
          <w:rFonts w:ascii="Arial" w:hAnsi="Arial" w:eastAsia="Arial"/>
          <w:b w:val="0"/>
          <w:sz w:val="22"/>
        </w:rPr>
        <w:t>than in the miseries of the city,</w:t>
      </w:r>
    </w:p>
    <w:p>
      <w:r>
        <w:rPr>
          <w:rFonts w:ascii="Arial" w:hAnsi="Arial" w:eastAsia="Arial"/>
          <w:b w:val="0"/>
          <w:sz w:val="22"/>
        </w:rPr>
        <w:t>where the mundanity it depresses me,</w:t>
      </w:r>
    </w:p>
    <w:p>
      <w:r>
        <w:rPr>
          <w:rFonts w:ascii="Arial" w:hAnsi="Arial" w:eastAsia="Arial"/>
          <w:b w:val="0"/>
          <w:sz w:val="22"/>
        </w:rPr>
        <w:t>and it leaves me cold,</w:t>
      </w:r>
    </w:p>
    <w:p>
      <w:r>
        <w:rPr>
          <w:rFonts w:ascii="Arial" w:hAnsi="Arial" w:eastAsia="Arial"/>
          <w:b w:val="0"/>
          <w:sz w:val="22"/>
        </w:rPr>
        <w:t>and agitated as I walk everywhere,</w:t>
      </w:r>
    </w:p>
    <w:p>
      <w:r>
        <w:rPr>
          <w:rFonts w:ascii="Arial" w:hAnsi="Arial" w:eastAsia="Arial"/>
          <w:b w:val="0"/>
          <w:sz w:val="22"/>
        </w:rPr>
        <w:t>choking on the smog,</w:t>
      </w:r>
    </w:p>
    <w:p>
      <w:r>
        <w:rPr>
          <w:rFonts w:ascii="Arial" w:hAnsi="Arial" w:eastAsia="Arial"/>
          <w:b w:val="0"/>
          <w:sz w:val="22"/>
        </w:rPr>
        <w:t>on the dirty air,</w:t>
      </w:r>
    </w:p>
    <w:p>
      <w:r>
        <w:rPr>
          <w:rFonts w:ascii="Arial" w:hAnsi="Arial" w:eastAsia="Arial"/>
          <w:b w:val="0"/>
          <w:sz w:val="22"/>
        </w:rPr>
        <w:t>oh,</w:t>
      </w:r>
    </w:p>
    <w:p>
      <w:r>
        <w:rPr>
          <w:rFonts w:ascii="Arial" w:hAnsi="Arial" w:eastAsia="Arial"/>
          <w:b w:val="0"/>
          <w:sz w:val="22"/>
        </w:rPr>
        <w:t>that foul air,</w:t>
      </w:r>
    </w:p>
    <w:p>
      <w:r>
        <w:rPr>
          <w:rFonts w:ascii="Arial" w:hAnsi="Arial" w:eastAsia="Arial"/>
          <w:b w:val="0"/>
          <w:sz w:val="22"/>
        </w:rPr>
        <w:t>that gets into your nose and everywhere,</w:t>
      </w:r>
    </w:p>
    <w:p>
      <w:r>
        <w:rPr>
          <w:rFonts w:ascii="Arial" w:hAnsi="Arial" w:eastAsia="Arial"/>
          <w:b w:val="0"/>
          <w:sz w:val="22"/>
        </w:rPr>
        <w:t>yes, I am on the way to who knows where,</w:t>
      </w:r>
    </w:p>
    <w:p>
      <w:r>
        <w:rPr>
          <w:rFonts w:ascii="Arial" w:hAnsi="Arial" w:eastAsia="Arial"/>
          <w:b w:val="0"/>
          <w:sz w:val="22"/>
        </w:rPr>
        <w:t>master of my own destiny,</w:t>
      </w:r>
    </w:p>
    <w:p>
      <w:r>
        <w:rPr>
          <w:rFonts w:ascii="Arial" w:hAnsi="Arial" w:eastAsia="Arial"/>
          <w:b w:val="0"/>
          <w:sz w:val="22"/>
        </w:rPr>
        <w:t>with a smile on my face,</w:t>
      </w:r>
    </w:p>
    <w:p>
      <w:r>
        <w:rPr>
          <w:rFonts w:ascii="Arial" w:hAnsi="Arial" w:eastAsia="Arial"/>
          <w:b w:val="0"/>
          <w:sz w:val="22"/>
        </w:rPr>
        <w:t>after having given up the flat,</w:t>
      </w:r>
    </w:p>
    <w:p>
      <w:r>
        <w:rPr>
          <w:rFonts w:ascii="Arial" w:hAnsi="Arial" w:eastAsia="Arial"/>
          <w:b w:val="0"/>
          <w:sz w:val="22"/>
        </w:rPr>
        <w:t>and now,</w:t>
      </w:r>
    </w:p>
    <w:p>
      <w:r>
        <w:rPr>
          <w:rFonts w:ascii="Arial" w:hAnsi="Arial" w:eastAsia="Arial"/>
          <w:b w:val="0"/>
          <w:sz w:val="22"/>
        </w:rPr>
        <w:t>I am headed to the sea to live happily,</w:t>
      </w:r>
    </w:p>
    <w:p>
      <w:r>
        <w:rPr>
          <w:rFonts w:ascii="Arial" w:hAnsi="Arial" w:eastAsia="Arial"/>
          <w:b w:val="0"/>
          <w:sz w:val="22"/>
        </w:rPr>
        <w:t>by the seashore,</w:t>
      </w:r>
    </w:p>
    <w:p>
      <w:r>
        <w:rPr>
          <w:rFonts w:ascii="Arial" w:hAnsi="Arial" w:eastAsia="Arial"/>
          <w:b w:val="0"/>
          <w:sz w:val="22"/>
        </w:rPr>
        <w:t>where I will revel in its beauty,</w:t>
      </w:r>
    </w:p>
    <w:p>
      <w:r>
        <w:rPr>
          <w:rFonts w:ascii="Arial" w:hAnsi="Arial" w:eastAsia="Arial"/>
          <w:b w:val="0"/>
          <w:sz w:val="22"/>
        </w:rPr>
        <w:t>and the city life I will forget quite happily forevermore,</w:t>
      </w:r>
    </w:p>
    <w:p>
      <w:r>
        <w:rPr>
          <w:rFonts w:ascii="Arial" w:hAnsi="Arial" w:eastAsia="Arial"/>
          <w:b w:val="0"/>
          <w:sz w:val="22"/>
        </w:rPr>
        <w:t>as I live and breathe in the fresh sea air,</w:t>
      </w:r>
    </w:p>
    <w:p>
      <w:r>
        <w:rPr>
          <w:rFonts w:ascii="Arial" w:hAnsi="Arial" w:eastAsia="Arial"/>
          <w:b w:val="0"/>
          <w:sz w:val="22"/>
        </w:rPr>
        <w:t>and I walk along in the sunshine,</w:t>
      </w:r>
    </w:p>
    <w:p>
      <w:r>
        <w:rPr>
          <w:rFonts w:ascii="Arial" w:hAnsi="Arial" w:eastAsia="Arial"/>
          <w:b w:val="0"/>
          <w:sz w:val="22"/>
        </w:rPr>
        <w:t>along the glorious coast,</w:t>
      </w:r>
    </w:p>
    <w:p>
      <w:r>
        <w:rPr>
          <w:rFonts w:ascii="Arial" w:hAnsi="Arial" w:eastAsia="Arial"/>
          <w:b w:val="0"/>
          <w:sz w:val="22"/>
        </w:rPr>
        <w:t>happy as can be far away from the city,</w:t>
      </w:r>
    </w:p>
    <w:p>
      <w:r>
        <w:rPr>
          <w:rFonts w:ascii="Arial" w:hAnsi="Arial" w:eastAsia="Arial"/>
          <w:b w:val="0"/>
          <w:sz w:val="22"/>
        </w:rPr>
        <w:t>and empty of its misery and its terrible despair.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