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Am not all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myself,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not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not all that bad,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not all that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not all that glad,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not at all terribly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not wishing,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anything in particular,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wishing for anything in particular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never wake from this state,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world is a savage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be most likely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prevaricating,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until the end of the human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my indecisions,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my indecisions I can only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this is not forever the case,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was not so stressful,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can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there are so many suicides,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sad fate,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sad fate, and yes, it is not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too busy prevaricating,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 every little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 every little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probably will always be the case.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