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Hurrying along the street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Hurrying along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hurrying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faster and faster,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meet the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meet the train amidst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so many raindrops,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raindrops falling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with an umbrella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rush under grey clouds with a grim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only the wind does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hurry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hurry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faster and faster,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footsteps quicker and quicker one after another,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splashing in the puddles,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head of all a muddle,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heading for the train,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fast as I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heading for the train station,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platform in the rain to climb aboard at 11.03am,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to be almost on my way to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glad to be, almost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glad to be almost away on such a stormy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close to being back in the warm,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glad to be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glad to be off to see loved ones so many miles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glad to soon be sitting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forward to start warming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taking off the wet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forward to watching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with every minute, my loved ones get closer,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rain it gets further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Spain gets closer with every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thrill it soon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be, to be on my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