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Hurricane</w:t>
      </w:r>
    </w:p>
    <w:p/>
    <w:p>
      <w:r>
        <w:rPr>
          <w:rFonts w:ascii="Arial" w:hAnsi="Arial" w:eastAsia="Arial"/>
          <w:b w:val="0"/>
          <w:sz w:val="22"/>
        </w:rPr>
        <w:t>I've got a hurricane,</w:t>
      </w:r>
    </w:p>
    <w:p>
      <w:r>
        <w:rPr>
          <w:rFonts w:ascii="Arial" w:hAnsi="Arial" w:eastAsia="Arial"/>
          <w:b w:val="0"/>
          <w:sz w:val="22"/>
        </w:rPr>
        <w:t>a hurricane inside,</w:t>
      </w:r>
    </w:p>
    <w:p>
      <w:r>
        <w:rPr>
          <w:rFonts w:ascii="Arial" w:hAnsi="Arial" w:eastAsia="Arial"/>
          <w:b w:val="0"/>
          <w:sz w:val="22"/>
        </w:rPr>
        <w:t>yes, I've got a devil in my mind,</w:t>
      </w:r>
    </w:p>
    <w:p>
      <w:r>
        <w:rPr>
          <w:rFonts w:ascii="Arial" w:hAnsi="Arial" w:eastAsia="Arial"/>
          <w:b w:val="0"/>
          <w:sz w:val="22"/>
        </w:rPr>
        <w:t>and I've got the time,</w:t>
      </w:r>
    </w:p>
    <w:p>
      <w:r>
        <w:rPr>
          <w:rFonts w:ascii="Arial" w:hAnsi="Arial" w:eastAsia="Arial"/>
          <w:b w:val="0"/>
          <w:sz w:val="22"/>
        </w:rPr>
        <w:t>and I've got the reason,</w:t>
      </w:r>
    </w:p>
    <w:p>
      <w:r>
        <w:rPr>
          <w:rFonts w:ascii="Arial" w:hAnsi="Arial" w:eastAsia="Arial"/>
          <w:b w:val="0"/>
          <w:sz w:val="22"/>
        </w:rPr>
        <w:t>and I've got the rhyme,</w:t>
      </w:r>
    </w:p>
    <w:p>
      <w:r>
        <w:rPr>
          <w:rFonts w:ascii="Arial" w:hAnsi="Arial" w:eastAsia="Arial"/>
          <w:b w:val="0"/>
          <w:sz w:val="22"/>
        </w:rPr>
        <w:t>and I,</w:t>
      </w:r>
    </w:p>
    <w:p>
      <w:r>
        <w:rPr>
          <w:rFonts w:ascii="Arial" w:hAnsi="Arial" w:eastAsia="Arial"/>
          <w:b w:val="0"/>
          <w:sz w:val="22"/>
        </w:rPr>
        <w:t>I am ready for war,</w:t>
      </w:r>
    </w:p>
    <w:p>
      <w:r>
        <w:rPr>
          <w:rFonts w:ascii="Arial" w:hAnsi="Arial" w:eastAsia="Arial"/>
          <w:b w:val="0"/>
          <w:sz w:val="22"/>
        </w:rPr>
        <w:t>because you told me that you loved me,</w:t>
      </w:r>
    </w:p>
    <w:p>
      <w:r>
        <w:rPr>
          <w:rFonts w:ascii="Arial" w:hAnsi="Arial" w:eastAsia="Arial"/>
          <w:b w:val="0"/>
          <w:sz w:val="22"/>
        </w:rPr>
        <w:t>and then you quickly left my heart upon the floor,</w:t>
      </w:r>
    </w:p>
    <w:p>
      <w:r>
        <w:rPr>
          <w:rFonts w:ascii="Arial" w:hAnsi="Arial" w:eastAsia="Arial"/>
          <w:b w:val="0"/>
          <w:sz w:val="22"/>
        </w:rPr>
        <w:t>and then just as quickly you walked out the door,</w:t>
      </w:r>
    </w:p>
    <w:p>
      <w:r>
        <w:rPr>
          <w:rFonts w:ascii="Arial" w:hAnsi="Arial" w:eastAsia="Arial"/>
          <w:b w:val="0"/>
          <w:sz w:val="22"/>
        </w:rPr>
        <w:t>and you shattered my heart into a million pieces,</w:t>
      </w:r>
    </w:p>
    <w:p>
      <w:r>
        <w:rPr>
          <w:rFonts w:ascii="Arial" w:hAnsi="Arial" w:eastAsia="Arial"/>
          <w:b w:val="0"/>
          <w:sz w:val="22"/>
        </w:rPr>
        <w:t>and how they cut at me inside,</w:t>
      </w:r>
    </w:p>
    <w:p>
      <w:r>
        <w:rPr>
          <w:rFonts w:ascii="Arial" w:hAnsi="Arial" w:eastAsia="Arial"/>
          <w:b w:val="0"/>
          <w:sz w:val="22"/>
        </w:rPr>
        <w:t>and I am ready to give you what for,</w:t>
      </w:r>
    </w:p>
    <w:p>
      <w:r>
        <w:rPr>
          <w:rFonts w:ascii="Arial" w:hAnsi="Arial" w:eastAsia="Arial"/>
          <w:b w:val="0"/>
          <w:sz w:val="22"/>
        </w:rPr>
        <w:t>and I have the metaphorical bullets,</w:t>
      </w:r>
    </w:p>
    <w:p>
      <w:r>
        <w:rPr>
          <w:rFonts w:ascii="Arial" w:hAnsi="Arial" w:eastAsia="Arial"/>
          <w:b w:val="0"/>
          <w:sz w:val="22"/>
        </w:rPr>
        <w:t>to put inside the metaphorical gun,</w:t>
      </w:r>
    </w:p>
    <w:p>
      <w:r>
        <w:rPr>
          <w:rFonts w:ascii="Arial" w:hAnsi="Arial" w:eastAsia="Arial"/>
          <w:b w:val="0"/>
          <w:sz w:val="22"/>
        </w:rPr>
        <w:t>but you will probably only run,</w:t>
      </w:r>
    </w:p>
    <w:p>
      <w:r>
        <w:rPr>
          <w:rFonts w:ascii="Arial" w:hAnsi="Arial" w:eastAsia="Arial"/>
          <w:b w:val="0"/>
          <w:sz w:val="22"/>
        </w:rPr>
        <w:t>because you are a coward for sure,</w:t>
      </w:r>
    </w:p>
    <w:p>
      <w:r>
        <w:rPr>
          <w:rFonts w:ascii="Arial" w:hAnsi="Arial" w:eastAsia="Arial"/>
          <w:b w:val="0"/>
          <w:sz w:val="22"/>
        </w:rPr>
        <w:t>a coward for loving me and leaving me,</w:t>
      </w:r>
    </w:p>
    <w:p>
      <w:r>
        <w:rPr>
          <w:rFonts w:ascii="Arial" w:hAnsi="Arial" w:eastAsia="Arial"/>
          <w:b w:val="0"/>
          <w:sz w:val="22"/>
        </w:rPr>
        <w:t>and leaving my heart in pieces upon the floor,</w:t>
      </w:r>
    </w:p>
    <w:p>
      <w:r>
        <w:rPr>
          <w:rFonts w:ascii="Arial" w:hAnsi="Arial" w:eastAsia="Arial"/>
          <w:b w:val="0"/>
          <w:sz w:val="22"/>
        </w:rPr>
        <w:t>and inside me now, I am like a hurricane, fierce and bitter,</w:t>
      </w:r>
    </w:p>
    <w:p>
      <w:r>
        <w:rPr>
          <w:rFonts w:ascii="Arial" w:hAnsi="Arial" w:eastAsia="Arial"/>
          <w:b w:val="0"/>
          <w:sz w:val="22"/>
        </w:rPr>
        <w:t>and ready to destroy you,</w:t>
      </w:r>
    </w:p>
    <w:p>
      <w:r>
        <w:rPr>
          <w:rFonts w:ascii="Arial" w:hAnsi="Arial" w:eastAsia="Arial"/>
          <w:b w:val="0"/>
          <w:sz w:val="22"/>
        </w:rPr>
        <w:t>and the words that you speak,</w:t>
      </w:r>
    </w:p>
    <w:p>
      <w:r>
        <w:rPr>
          <w:rFonts w:ascii="Arial" w:hAnsi="Arial" w:eastAsia="Arial"/>
          <w:b w:val="0"/>
          <w:sz w:val="22"/>
        </w:rPr>
        <w:t>and you will, you will remember mine forevermore,</w:t>
      </w:r>
    </w:p>
    <w:p>
      <w:r>
        <w:rPr>
          <w:rFonts w:ascii="Arial" w:hAnsi="Arial" w:eastAsia="Arial"/>
          <w:b w:val="0"/>
          <w:sz w:val="22"/>
        </w:rPr>
        <w:t>yes, as I do remember your cruel words,</w:t>
      </w:r>
    </w:p>
    <w:p>
      <w:r>
        <w:rPr>
          <w:rFonts w:ascii="Arial" w:hAnsi="Arial" w:eastAsia="Arial"/>
          <w:b w:val="0"/>
          <w:sz w:val="22"/>
        </w:rPr>
        <w:t>which should never have been heard,</w:t>
      </w:r>
    </w:p>
    <w:p>
      <w:r>
        <w:rPr>
          <w:rFonts w:ascii="Arial" w:hAnsi="Arial" w:eastAsia="Arial"/>
          <w:b w:val="0"/>
          <w:sz w:val="22"/>
        </w:rPr>
        <w:t>words that have left me bitter and, in such pain,</w:t>
      </w:r>
    </w:p>
    <w:p>
      <w:r>
        <w:rPr>
          <w:rFonts w:ascii="Arial" w:hAnsi="Arial" w:eastAsia="Arial"/>
          <w:b w:val="0"/>
          <w:sz w:val="22"/>
        </w:rPr>
        <w:t>and bereft and lost, and suffering,</w:t>
      </w:r>
    </w:p>
    <w:p>
      <w:r>
        <w:rPr>
          <w:rFonts w:ascii="Arial" w:hAnsi="Arial" w:eastAsia="Arial"/>
          <w:b w:val="0"/>
          <w:sz w:val="22"/>
        </w:rPr>
        <w:t>yes, oh, the bitterness, oh, the bitterness,</w:t>
      </w:r>
    </w:p>
    <w:p>
      <w:r>
        <w:rPr>
          <w:rFonts w:ascii="Arial" w:hAnsi="Arial" w:eastAsia="Arial"/>
          <w:b w:val="0"/>
          <w:sz w:val="22"/>
        </w:rPr>
        <w:t>here it comes again, here it comes with every thought,</w:t>
      </w:r>
    </w:p>
    <w:p>
      <w:r>
        <w:rPr>
          <w:rFonts w:ascii="Arial" w:hAnsi="Arial" w:eastAsia="Arial"/>
          <w:b w:val="0"/>
          <w:sz w:val="22"/>
        </w:rPr>
        <w:t>and here you come,</w:t>
      </w:r>
    </w:p>
    <w:p>
      <w:r>
        <w:rPr>
          <w:rFonts w:ascii="Arial" w:hAnsi="Arial" w:eastAsia="Arial"/>
          <w:b w:val="0"/>
          <w:sz w:val="22"/>
        </w:rPr>
        <w:t>here you come towards me with your dark heart,</w:t>
      </w:r>
    </w:p>
    <w:p>
      <w:r>
        <w:rPr>
          <w:rFonts w:ascii="Arial" w:hAnsi="Arial" w:eastAsia="Arial"/>
          <w:b w:val="0"/>
          <w:sz w:val="22"/>
        </w:rPr>
        <w:t>and with me ready to unleash the bitter vitriol,</w:t>
      </w:r>
    </w:p>
    <w:p>
      <w:r>
        <w:rPr>
          <w:rFonts w:ascii="Arial" w:hAnsi="Arial" w:eastAsia="Arial"/>
          <w:b w:val="0"/>
          <w:sz w:val="22"/>
        </w:rPr>
        <w:t>already fully formed in my brain,</w:t>
      </w:r>
    </w:p>
    <w:p>
      <w:r>
        <w:rPr>
          <w:rFonts w:ascii="Arial" w:hAnsi="Arial" w:eastAsia="Arial"/>
          <w:b w:val="0"/>
          <w:sz w:val="22"/>
        </w:rPr>
        <w:t>and you do not know my pain, you do not know my pain,</w:t>
      </w:r>
    </w:p>
    <w:p>
      <w:r>
        <w:rPr>
          <w:rFonts w:ascii="Arial" w:hAnsi="Arial" w:eastAsia="Arial"/>
          <w:b w:val="0"/>
          <w:sz w:val="22"/>
        </w:rPr>
        <w:t>and how could you,</w:t>
      </w:r>
    </w:p>
    <w:p>
      <w:r>
        <w:rPr>
          <w:rFonts w:ascii="Arial" w:hAnsi="Arial" w:eastAsia="Arial"/>
          <w:b w:val="0"/>
          <w:sz w:val="22"/>
        </w:rPr>
        <w:t>you with such a cold heart that I do not understand,</w:t>
      </w:r>
    </w:p>
    <w:p>
      <w:r>
        <w:rPr>
          <w:rFonts w:ascii="Arial" w:hAnsi="Arial" w:eastAsia="Arial"/>
          <w:b w:val="0"/>
          <w:sz w:val="22"/>
        </w:rPr>
        <w:t>yes, you with the selfish mind,</w:t>
      </w:r>
    </w:p>
    <w:p>
      <w:r>
        <w:rPr>
          <w:rFonts w:ascii="Arial" w:hAnsi="Arial" w:eastAsia="Arial"/>
          <w:b w:val="0"/>
          <w:sz w:val="22"/>
        </w:rPr>
        <w:t>and those words,</w:t>
      </w:r>
    </w:p>
    <w:p>
      <w:r>
        <w:rPr>
          <w:rFonts w:ascii="Arial" w:hAnsi="Arial" w:eastAsia="Arial"/>
          <w:b w:val="0"/>
          <w:sz w:val="22"/>
        </w:rPr>
        <w:t>those painful words that explode inside me,</w:t>
      </w:r>
    </w:p>
    <w:p>
      <w:r>
        <w:rPr>
          <w:rFonts w:ascii="Arial" w:hAnsi="Arial" w:eastAsia="Arial"/>
          <w:b w:val="0"/>
          <w:sz w:val="22"/>
        </w:rPr>
        <w:t>and that destroy my mind,</w:t>
      </w:r>
    </w:p>
    <w:p>
      <w:r>
        <w:rPr>
          <w:rFonts w:ascii="Arial" w:hAnsi="Arial" w:eastAsia="Arial"/>
          <w:b w:val="0"/>
          <w:sz w:val="22"/>
        </w:rPr>
        <w:t>yes, those evil words,</w:t>
      </w:r>
    </w:p>
    <w:p>
      <w:r>
        <w:rPr>
          <w:rFonts w:ascii="Arial" w:hAnsi="Arial" w:eastAsia="Arial"/>
          <w:b w:val="0"/>
          <w:sz w:val="22"/>
        </w:rPr>
        <w:t>those malicious words that were never true,</w:t>
      </w:r>
    </w:p>
    <w:p>
      <w:r>
        <w:rPr>
          <w:rFonts w:ascii="Arial" w:hAnsi="Arial" w:eastAsia="Arial"/>
          <w:b w:val="0"/>
          <w:sz w:val="22"/>
        </w:rPr>
        <w:t>but more fool you, more fool you,</w:t>
      </w:r>
    </w:p>
    <w:p>
      <w:r>
        <w:rPr>
          <w:rFonts w:ascii="Arial" w:hAnsi="Arial" w:eastAsia="Arial"/>
          <w:b w:val="0"/>
          <w:sz w:val="22"/>
        </w:rPr>
        <w:t>for being so cruel and unkind.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