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Hunger</w:t>
      </w:r>
    </w:p>
    <w:p/>
    <w:p>
      <w:r>
        <w:rPr>
          <w:rFonts w:ascii="Arial" w:hAnsi="Arial" w:eastAsia="Arial"/>
          <w:b w:val="0"/>
          <w:sz w:val="22"/>
        </w:rPr>
        <w:t>On television,</w:t>
      </w:r>
    </w:p>
    <w:p>
      <w:r>
        <w:rPr>
          <w:rFonts w:ascii="Arial" w:hAnsi="Arial" w:eastAsia="Arial"/>
          <w:b w:val="0"/>
          <w:sz w:val="22"/>
        </w:rPr>
        <w:t>hunger and hurt,</w:t>
      </w:r>
    </w:p>
    <w:p>
      <w:r>
        <w:rPr>
          <w:rFonts w:ascii="Arial" w:hAnsi="Arial" w:eastAsia="Arial"/>
          <w:b w:val="0"/>
          <w:sz w:val="22"/>
        </w:rPr>
        <w:t>and grim resignation in the dirt,</w:t>
      </w:r>
    </w:p>
    <w:p>
      <w:r>
        <w:rPr>
          <w:rFonts w:ascii="Arial" w:hAnsi="Arial" w:eastAsia="Arial"/>
          <w:b w:val="0"/>
          <w:sz w:val="22"/>
        </w:rPr>
        <w:t>with flies bugging his eyes,</w:t>
      </w:r>
    </w:p>
    <w:p>
      <w:r>
        <w:rPr>
          <w:rFonts w:ascii="Arial" w:hAnsi="Arial" w:eastAsia="Arial"/>
          <w:b w:val="0"/>
          <w:sz w:val="22"/>
        </w:rPr>
        <w:t>the eyes of a child,</w:t>
      </w:r>
    </w:p>
    <w:p>
      <w:r>
        <w:rPr>
          <w:rFonts w:ascii="Arial" w:hAnsi="Arial" w:eastAsia="Arial"/>
          <w:b w:val="0"/>
          <w:sz w:val="22"/>
        </w:rPr>
        <w:t>in the African sun,</w:t>
      </w:r>
    </w:p>
    <w:p>
      <w:r>
        <w:rPr>
          <w:rFonts w:ascii="Arial" w:hAnsi="Arial" w:eastAsia="Arial"/>
          <w:b w:val="0"/>
          <w:sz w:val="22"/>
        </w:rPr>
        <w:t>a child with its stomach bloated,</w:t>
      </w:r>
    </w:p>
    <w:p>
      <w:r>
        <w:rPr>
          <w:rFonts w:ascii="Arial" w:hAnsi="Arial" w:eastAsia="Arial"/>
          <w:b w:val="0"/>
          <w:sz w:val="22"/>
        </w:rPr>
        <w:t>because of the lack of food,</w:t>
      </w:r>
    </w:p>
    <w:p>
      <w:r>
        <w:rPr>
          <w:rFonts w:ascii="Arial" w:hAnsi="Arial" w:eastAsia="Arial"/>
          <w:b w:val="0"/>
          <w:sz w:val="22"/>
        </w:rPr>
        <w:t>yes, another famine and drought,</w:t>
      </w:r>
    </w:p>
    <w:p>
      <w:r>
        <w:rPr>
          <w:rFonts w:ascii="Arial" w:hAnsi="Arial" w:eastAsia="Arial"/>
          <w:b w:val="0"/>
          <w:sz w:val="22"/>
        </w:rPr>
        <w:t>another failure by humanity,</w:t>
      </w:r>
    </w:p>
    <w:p>
      <w:r>
        <w:rPr>
          <w:rFonts w:ascii="Arial" w:hAnsi="Arial" w:eastAsia="Arial"/>
          <w:b w:val="0"/>
          <w:sz w:val="22"/>
        </w:rPr>
        <w:t>another life soon to be lost,</w:t>
      </w:r>
    </w:p>
    <w:p>
      <w:r>
        <w:rPr>
          <w:rFonts w:ascii="Arial" w:hAnsi="Arial" w:eastAsia="Arial"/>
          <w:b w:val="0"/>
          <w:sz w:val="22"/>
        </w:rPr>
        <w:t>another problem continuing for no reason at all,</w:t>
      </w:r>
    </w:p>
    <w:p>
      <w:r>
        <w:rPr>
          <w:rFonts w:ascii="Arial" w:hAnsi="Arial" w:eastAsia="Arial"/>
          <w:b w:val="0"/>
          <w:sz w:val="22"/>
        </w:rPr>
        <w:t>except for the stupidity of humanity,</w:t>
      </w:r>
    </w:p>
    <w:p>
      <w:r>
        <w:rPr>
          <w:rFonts w:ascii="Arial" w:hAnsi="Arial" w:eastAsia="Arial"/>
          <w:b w:val="0"/>
          <w:sz w:val="22"/>
        </w:rPr>
        <w:t>and the failure to see,</w:t>
      </w:r>
    </w:p>
    <w:p>
      <w:r>
        <w:rPr>
          <w:rFonts w:ascii="Arial" w:hAnsi="Arial" w:eastAsia="Arial"/>
          <w:b w:val="0"/>
          <w:sz w:val="22"/>
        </w:rPr>
        <w:t>that throwing money continually at problems,</w:t>
      </w:r>
    </w:p>
    <w:p>
      <w:r>
        <w:rPr>
          <w:rFonts w:ascii="Arial" w:hAnsi="Arial" w:eastAsia="Arial"/>
          <w:b w:val="0"/>
          <w:sz w:val="22"/>
        </w:rPr>
        <w:t>never really solves them,</w:t>
      </w:r>
    </w:p>
    <w:p>
      <w:r>
        <w:rPr>
          <w:rFonts w:ascii="Arial" w:hAnsi="Arial" w:eastAsia="Arial"/>
          <w:b w:val="0"/>
          <w:sz w:val="22"/>
        </w:rPr>
        <w:t>and never really eradicates them,</w:t>
      </w:r>
    </w:p>
    <w:p>
      <w:r>
        <w:rPr>
          <w:rFonts w:ascii="Arial" w:hAnsi="Arial" w:eastAsia="Arial"/>
          <w:b w:val="0"/>
          <w:sz w:val="22"/>
        </w:rPr>
        <w:t>and how often because of a lack of common sense and logic,</w:t>
      </w:r>
    </w:p>
    <w:p>
      <w:r>
        <w:rPr>
          <w:rFonts w:ascii="Arial" w:hAnsi="Arial" w:eastAsia="Arial"/>
          <w:b w:val="0"/>
          <w:sz w:val="22"/>
        </w:rPr>
        <w:t>people die so needlessly in their millions in the African sun,</w:t>
      </w:r>
    </w:p>
    <w:p>
      <w:r>
        <w:rPr>
          <w:rFonts w:ascii="Arial" w:hAnsi="Arial" w:eastAsia="Arial"/>
          <w:b w:val="0"/>
          <w:sz w:val="22"/>
        </w:rPr>
        <w:t>and what a crime it is,</w:t>
      </w:r>
    </w:p>
    <w:p>
      <w:r>
        <w:rPr>
          <w:rFonts w:ascii="Arial" w:hAnsi="Arial" w:eastAsia="Arial"/>
          <w:b w:val="0"/>
          <w:sz w:val="22"/>
        </w:rPr>
        <w:t>that humanity can be so stupid to not see,</w:t>
      </w:r>
    </w:p>
    <w:p>
      <w:r>
        <w:rPr>
          <w:rFonts w:ascii="Arial" w:hAnsi="Arial" w:eastAsia="Arial"/>
          <w:b w:val="0"/>
          <w:sz w:val="22"/>
        </w:rPr>
        <w:t>that by throwing money continually at problems,</w:t>
      </w:r>
    </w:p>
    <w:p>
      <w:r>
        <w:rPr>
          <w:rFonts w:ascii="Arial" w:hAnsi="Arial" w:eastAsia="Arial"/>
          <w:b w:val="0"/>
          <w:sz w:val="22"/>
        </w:rPr>
        <w:t>the end of the problem,</w:t>
      </w:r>
    </w:p>
    <w:p>
      <w:r>
        <w:rPr>
          <w:rFonts w:ascii="Arial" w:hAnsi="Arial" w:eastAsia="Arial"/>
          <w:b w:val="0"/>
          <w:sz w:val="22"/>
        </w:rPr>
        <w:t>without a decent solution will never come.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