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Humans shoot bullets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Humans shoot bullets.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Humans get stabbed.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Humans use acid to attack.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Humans sell drugs.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Gangs, rob and steal goods and 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society is ravaged by the acts,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people are tempted,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people are tempted by easy cash,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gangs they prowl the streets in packs,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victims of crime,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damaged and physically injured,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in their emotions can never recover,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by constantly looking back.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Peer pressure and greed,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societies disease, societies disease,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pushing people into ever desperate acts.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