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Humanity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Humanity, humanity what a confusing thing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an awful history,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humanity it has never been as destructive as it is today,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despite us being able to communicate so much more easily,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so many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humanity it is a shame,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we spend so much time paying for weaponry,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talk is cheap, talk is cheap,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should not be cheap, as in the derogatory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we pay lip service to peace far too often,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far too often peace slips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should listen and understand 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should spend more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educating ourselves in civility,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should learn from the past,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should learn more about diplomacy,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our skills are not as good as they should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are far too many wars,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far too many wars and they have no need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would be eradicated more effectively,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we listened 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educated more because war is an abhorrent bore,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humanity it never ceases to amaze me with its creativity,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yes, we should talk more civilly than before,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we have lost far too many people,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billion or more, and what kind of a world would it have been without war, a much more advanced one I am sure,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much more advanced one, I am sure.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