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Human zoo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humans,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built our own human zoo,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act liked caged animals,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animals,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call ourselves humans,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pretend that we are more intelligent,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intelligent than the lesser animals who roam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seem to be less organised,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lesser animals,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seem to live without chaos,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well-structured societies,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cause chaos and damage all over the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do not live as harmoniously as we should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stupid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far too mean,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destroy so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unlike the lesser animals that we look down upon,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we kill far too frequently,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humans,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built our own human zoo,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act liked caged animals,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should act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treat other humans better than we do.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