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Human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Human,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we, are we really human,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there are so many examples in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we do not seem to be human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are countless rapes,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countless tortures and murders,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do not seem to make us very human,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ashamed to call myself human,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humanity would learn from history,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far too often it does not learn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continue to treat each other most awfully,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sad thing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terrible shame that it happens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are we human, are we human, are we human really?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are so many awful examples,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violence against humans in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do not seem to be human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