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the heart seems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Oh, how the heart it seems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if it is cast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flowing back and forth and not settling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constantly moving indecisively,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misery within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debilitating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conflicting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knowing where happiness lies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not knowing exactly what I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knowing exactly in my life where I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 this would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uncertainty,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these days it seems to come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so easily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frustrating thing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had better clarity,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heart it clouds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fogs the brain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indecisive the heart seems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annoying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if cast far away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finding any way back to the shore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instead floating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endlessly back and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forth and back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awfully it suffers this internal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cruel a heart can be to oneself,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was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decide what is worse,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heart tricking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the mind tricking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whatever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misery that I could do without,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today I am truly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contemplating the joy, the pain, and the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joy, the pain, and the agony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is love necessary, is love necessary?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Right now,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I, I far too frequently agonise over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destroys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shatters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destroys my sanity whenever I think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I think of it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I try too hard,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I should not think of love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just let it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let it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oh, how indecisive the heart it seems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if cast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floating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instead,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the shore and the ground beneath my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I am, as if floating upon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 not sure at all whether love is any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heartbreak in the past, it has jaded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agony of the uncertainty torturing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stop dear heart and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stop I beg of thee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as indecisive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unfortunately it does not stand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wait too long my life will be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about love I will still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still be as uncertain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I am dead love will not torture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would rather be alive and happy than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do stop dear heart and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stop thinking and pondering about love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 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let me think of something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please, please put me out of my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