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quietly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How quietly it creeps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stealthily it slips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rapidly it captures your heart,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what a wonderous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it leaves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cheerfulness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it leaves you with a happy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in its simplicity, and its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complex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not so simple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is its purity,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is the intensity,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it appears out of nowhere and it so rapidly begins,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its rapidity, it is a beautiful shock,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wonder that you cannot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doubt,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doubt about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into you it enters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once you have felt love it is never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forgot.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