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How great</w:t>
      </w:r>
    </w:p>
    <w:p/>
    <w:p>
      <w:r>
        <w:rPr>
          <w:rFonts w:ascii="Arial" w:hAnsi="Arial" w:eastAsia="Arial"/>
          <w:b w:val="0"/>
          <w:sz w:val="22"/>
        </w:rPr>
        <w:t>How great, how big,</w:t>
      </w:r>
    </w:p>
    <w:p>
      <w:r>
        <w:rPr>
          <w:rFonts w:ascii="Arial" w:hAnsi="Arial" w:eastAsia="Arial"/>
          <w:b w:val="0"/>
          <w:sz w:val="22"/>
        </w:rPr>
        <w:t>how small, the footsteps towards progress,</w:t>
      </w:r>
    </w:p>
    <w:p>
      <w:r>
        <w:rPr>
          <w:rFonts w:ascii="Arial" w:hAnsi="Arial" w:eastAsia="Arial"/>
          <w:b w:val="0"/>
          <w:sz w:val="22"/>
        </w:rPr>
        <w:t>well, it does not really matter at all,</w:t>
      </w:r>
    </w:p>
    <w:p>
      <w:r>
        <w:rPr>
          <w:rFonts w:ascii="Arial" w:hAnsi="Arial" w:eastAsia="Arial"/>
          <w:b w:val="0"/>
          <w:sz w:val="22"/>
        </w:rPr>
        <w:t>because all that matters is that we advance at all,</w:t>
      </w:r>
    </w:p>
    <w:p>
      <w:r>
        <w:rPr>
          <w:rFonts w:ascii="Arial" w:hAnsi="Arial" w:eastAsia="Arial"/>
          <w:b w:val="0"/>
          <w:sz w:val="22"/>
        </w:rPr>
        <w:t>and step by step through education,</w:t>
      </w:r>
    </w:p>
    <w:p>
      <w:r>
        <w:rPr>
          <w:rFonts w:ascii="Arial" w:hAnsi="Arial" w:eastAsia="Arial"/>
          <w:b w:val="0"/>
          <w:sz w:val="22"/>
        </w:rPr>
        <w:t>and listening and understanding,</w:t>
      </w:r>
    </w:p>
    <w:p>
      <w:r>
        <w:rPr>
          <w:rFonts w:ascii="Arial" w:hAnsi="Arial" w:eastAsia="Arial"/>
          <w:b w:val="0"/>
          <w:sz w:val="22"/>
        </w:rPr>
        <w:t>we can improve so many things,</w:t>
      </w:r>
    </w:p>
    <w:p>
      <w:r>
        <w:rPr>
          <w:rFonts w:ascii="Arial" w:hAnsi="Arial" w:eastAsia="Arial"/>
          <w:b w:val="0"/>
          <w:sz w:val="22"/>
        </w:rPr>
        <w:t>so, have a little patience,</w:t>
      </w:r>
    </w:p>
    <w:p>
      <w:r>
        <w:rPr>
          <w:rFonts w:ascii="Arial" w:hAnsi="Arial" w:eastAsia="Arial"/>
          <w:b w:val="0"/>
          <w:sz w:val="22"/>
        </w:rPr>
        <w:t>and step forwards,</w:t>
      </w:r>
    </w:p>
    <w:p>
      <w:r>
        <w:rPr>
          <w:rFonts w:ascii="Arial" w:hAnsi="Arial" w:eastAsia="Arial"/>
          <w:b w:val="0"/>
          <w:sz w:val="22"/>
        </w:rPr>
        <w:t>and no matter how great the footsteps,</w:t>
      </w:r>
    </w:p>
    <w:p>
      <w:r>
        <w:rPr>
          <w:rFonts w:ascii="Arial" w:hAnsi="Arial" w:eastAsia="Arial"/>
          <w:b w:val="0"/>
          <w:sz w:val="22"/>
        </w:rPr>
        <w:t>and no matter how big or small,</w:t>
      </w:r>
    </w:p>
    <w:p>
      <w:r>
        <w:rPr>
          <w:rFonts w:ascii="Arial" w:hAnsi="Arial" w:eastAsia="Arial"/>
          <w:b w:val="0"/>
          <w:sz w:val="22"/>
        </w:rPr>
        <w:t>step forwards with a smile on your face,</w:t>
      </w:r>
    </w:p>
    <w:p>
      <w:r>
        <w:rPr>
          <w:rFonts w:ascii="Arial" w:hAnsi="Arial" w:eastAsia="Arial"/>
          <w:b w:val="0"/>
          <w:sz w:val="22"/>
        </w:rPr>
        <w:t>and with your desire to change the world for the better,</w:t>
      </w:r>
    </w:p>
    <w:p>
      <w:r>
        <w:rPr>
          <w:rFonts w:ascii="Arial" w:hAnsi="Arial" w:eastAsia="Arial"/>
          <w:b w:val="0"/>
          <w:sz w:val="22"/>
        </w:rPr>
        <w:t>you are courageous and brave and of a good heart,</w:t>
      </w:r>
    </w:p>
    <w:p>
      <w:r>
        <w:rPr>
          <w:rFonts w:ascii="Arial" w:hAnsi="Arial" w:eastAsia="Arial"/>
          <w:b w:val="0"/>
          <w:sz w:val="22"/>
        </w:rPr>
        <w:t>so, step forwards and no matter how great,</w:t>
      </w:r>
    </w:p>
    <w:p>
      <w:r>
        <w:rPr>
          <w:rFonts w:ascii="Arial" w:hAnsi="Arial" w:eastAsia="Arial"/>
          <w:b w:val="0"/>
          <w:sz w:val="22"/>
        </w:rPr>
        <w:t>no matter how big,</w:t>
      </w:r>
    </w:p>
    <w:p>
      <w:r>
        <w:rPr>
          <w:rFonts w:ascii="Arial" w:hAnsi="Arial" w:eastAsia="Arial"/>
          <w:b w:val="0"/>
          <w:sz w:val="22"/>
        </w:rPr>
        <w:t>and no matter how small,</w:t>
      </w:r>
    </w:p>
    <w:p>
      <w:r>
        <w:rPr>
          <w:rFonts w:ascii="Arial" w:hAnsi="Arial" w:eastAsia="Arial"/>
          <w:b w:val="0"/>
          <w:sz w:val="22"/>
        </w:rPr>
        <w:t>the footsteps towards the betterment of the world,</w:t>
      </w:r>
    </w:p>
    <w:p>
      <w:r>
        <w:rPr>
          <w:rFonts w:ascii="Arial" w:hAnsi="Arial" w:eastAsia="Arial"/>
          <w:b w:val="0"/>
          <w:sz w:val="22"/>
        </w:rPr>
        <w:t>take pride in yourself,</w:t>
      </w:r>
    </w:p>
    <w:p>
      <w:r>
        <w:rPr>
          <w:rFonts w:ascii="Arial" w:hAnsi="Arial" w:eastAsia="Arial"/>
          <w:b w:val="0"/>
          <w:sz w:val="22"/>
        </w:rPr>
        <w:t>and hold your head high and walk tall,</w:t>
      </w:r>
    </w:p>
    <w:p>
      <w:r>
        <w:rPr>
          <w:rFonts w:ascii="Arial" w:hAnsi="Arial" w:eastAsia="Arial"/>
          <w:b w:val="0"/>
          <w:sz w:val="22"/>
        </w:rPr>
        <w:t>walk tall.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