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How do you feel?</w:t>
      </w:r>
    </w:p>
    <w:p/>
    <w:p>
      <w:r>
        <w:rPr>
          <w:rFonts w:ascii="Arial" w:hAnsi="Arial" w:eastAsia="Arial"/>
          <w:b w:val="0"/>
          <w:sz w:val="22"/>
        </w:rPr>
        <w:t>How do you feel, said the man,</w:t>
      </w:r>
    </w:p>
    <w:p>
      <w:r>
        <w:rPr>
          <w:rFonts w:ascii="Arial" w:hAnsi="Arial" w:eastAsia="Arial"/>
          <w:b w:val="0"/>
          <w:sz w:val="22"/>
        </w:rPr>
        <w:t>have you sinned,</w:t>
      </w:r>
    </w:p>
    <w:p>
      <w:r>
        <w:rPr>
          <w:rFonts w:ascii="Arial" w:hAnsi="Arial" w:eastAsia="Arial"/>
          <w:b w:val="0"/>
          <w:sz w:val="22"/>
        </w:rPr>
        <w:t>do you feel that you can be saved?</w:t>
      </w:r>
    </w:p>
    <w:p>
      <w:r>
        <w:rPr>
          <w:rFonts w:ascii="Arial" w:hAnsi="Arial" w:eastAsia="Arial"/>
          <w:b w:val="0"/>
          <w:sz w:val="22"/>
        </w:rPr>
        <w:t>Are you wanting change,</w:t>
      </w:r>
    </w:p>
    <w:p>
      <w:r>
        <w:rPr>
          <w:rFonts w:ascii="Arial" w:hAnsi="Arial" w:eastAsia="Arial"/>
          <w:b w:val="0"/>
          <w:sz w:val="22"/>
        </w:rPr>
        <w:t>do you want to change the world,</w:t>
      </w:r>
    </w:p>
    <w:p>
      <w:r>
        <w:rPr>
          <w:rFonts w:ascii="Arial" w:hAnsi="Arial" w:eastAsia="Arial"/>
          <w:b w:val="0"/>
          <w:sz w:val="22"/>
        </w:rPr>
        <w:t>of the world are you ashamed,</w:t>
      </w:r>
    </w:p>
    <w:p>
      <w:r>
        <w:rPr>
          <w:rFonts w:ascii="Arial" w:hAnsi="Arial" w:eastAsia="Arial"/>
          <w:b w:val="0"/>
          <w:sz w:val="22"/>
        </w:rPr>
        <w:t>do the problems of the world drive you insane?</w:t>
      </w:r>
    </w:p>
    <w:p>
      <w:r>
        <w:rPr>
          <w:rFonts w:ascii="Arial" w:hAnsi="Arial" w:eastAsia="Arial"/>
          <w:b w:val="0"/>
          <w:sz w:val="22"/>
        </w:rPr>
        <w:t>Have you enough money,</w:t>
      </w:r>
    </w:p>
    <w:p>
      <w:r>
        <w:rPr>
          <w:rFonts w:ascii="Arial" w:hAnsi="Arial" w:eastAsia="Arial"/>
          <w:b w:val="0"/>
          <w:sz w:val="22"/>
        </w:rPr>
        <w:t>have you a roof over your head,</w:t>
      </w:r>
    </w:p>
    <w:p>
      <w:r>
        <w:rPr>
          <w:rFonts w:ascii="Arial" w:hAnsi="Arial" w:eastAsia="Arial"/>
          <w:b w:val="0"/>
          <w:sz w:val="22"/>
        </w:rPr>
        <w:t>have you food for your tummy?</w:t>
      </w:r>
    </w:p>
    <w:p>
      <w:r>
        <w:rPr>
          <w:rFonts w:ascii="Arial" w:hAnsi="Arial" w:eastAsia="Arial"/>
          <w:b w:val="0"/>
          <w:sz w:val="22"/>
        </w:rPr>
        <w:t>Just ask Jesus, and he will save,</w:t>
      </w:r>
    </w:p>
    <w:p>
      <w:r>
        <w:rPr>
          <w:rFonts w:ascii="Arial" w:hAnsi="Arial" w:eastAsia="Arial"/>
          <w:b w:val="0"/>
          <w:sz w:val="22"/>
        </w:rPr>
        <w:t>something I have heard before a million times or more,</w:t>
      </w:r>
    </w:p>
    <w:p>
      <w:r>
        <w:rPr>
          <w:rFonts w:ascii="Arial" w:hAnsi="Arial" w:eastAsia="Arial"/>
          <w:b w:val="0"/>
          <w:sz w:val="22"/>
        </w:rPr>
        <w:t>and something similar that I have also heard,</w:t>
      </w:r>
    </w:p>
    <w:p>
      <w:r>
        <w:rPr>
          <w:rFonts w:ascii="Arial" w:hAnsi="Arial" w:eastAsia="Arial"/>
          <w:b w:val="0"/>
          <w:sz w:val="22"/>
        </w:rPr>
        <w:t>from other religions too,</w:t>
      </w:r>
    </w:p>
    <w:p>
      <w:r>
        <w:rPr>
          <w:rFonts w:ascii="Arial" w:hAnsi="Arial" w:eastAsia="Arial"/>
          <w:b w:val="0"/>
          <w:sz w:val="22"/>
        </w:rPr>
        <w:t>and still, over the years millions of people,</w:t>
      </w:r>
    </w:p>
    <w:p>
      <w:r>
        <w:rPr>
          <w:rFonts w:ascii="Arial" w:hAnsi="Arial" w:eastAsia="Arial"/>
          <w:b w:val="0"/>
          <w:sz w:val="22"/>
        </w:rPr>
        <w:t>from famine and drought have died,</w:t>
      </w:r>
    </w:p>
    <w:p>
      <w:r>
        <w:rPr>
          <w:rFonts w:ascii="Arial" w:hAnsi="Arial" w:eastAsia="Arial"/>
          <w:b w:val="0"/>
          <w:sz w:val="22"/>
        </w:rPr>
        <w:t>needlessly, alas, it is sad but true.</w:t>
      </w:r>
    </w:p>
    <w:p>
      <w:r>
        <w:rPr>
          <w:rFonts w:ascii="Arial" w:hAnsi="Arial" w:eastAsia="Arial"/>
          <w:b w:val="0"/>
          <w:sz w:val="22"/>
        </w:rPr>
        <w:t>I feel fine</w:t>
      </w:r>
    </w:p>
    <w:p>
      <w:r>
        <w:rPr>
          <w:rFonts w:ascii="Arial" w:hAnsi="Arial" w:eastAsia="Arial"/>
          <w:b w:val="0"/>
          <w:sz w:val="22"/>
        </w:rPr>
        <w:t>I feel fine,</w:t>
      </w:r>
    </w:p>
    <w:p>
      <w:r>
        <w:rPr>
          <w:rFonts w:ascii="Arial" w:hAnsi="Arial" w:eastAsia="Arial"/>
          <w:b w:val="0"/>
          <w:sz w:val="22"/>
        </w:rPr>
        <w:t>I take my time,</w:t>
      </w:r>
    </w:p>
    <w:p>
      <w:r>
        <w:rPr>
          <w:rFonts w:ascii="Arial" w:hAnsi="Arial" w:eastAsia="Arial"/>
          <w:b w:val="0"/>
          <w:sz w:val="22"/>
        </w:rPr>
        <w:t>I place the roses on the table,</w:t>
      </w:r>
    </w:p>
    <w:p>
      <w:r>
        <w:rPr>
          <w:rFonts w:ascii="Arial" w:hAnsi="Arial" w:eastAsia="Arial"/>
          <w:b w:val="0"/>
          <w:sz w:val="22"/>
        </w:rPr>
        <w:t>I smell the scent of them,</w:t>
      </w:r>
    </w:p>
    <w:p>
      <w:r>
        <w:rPr>
          <w:rFonts w:ascii="Arial" w:hAnsi="Arial" w:eastAsia="Arial"/>
          <w:b w:val="0"/>
          <w:sz w:val="22"/>
        </w:rPr>
        <w:t>and I think of you,</w:t>
      </w:r>
    </w:p>
    <w:p>
      <w:r>
        <w:rPr>
          <w:rFonts w:ascii="Arial" w:hAnsi="Arial" w:eastAsia="Arial"/>
          <w:b w:val="0"/>
          <w:sz w:val="22"/>
        </w:rPr>
        <w:t>and I,</w:t>
      </w:r>
    </w:p>
    <w:p>
      <w:r>
        <w:rPr>
          <w:rFonts w:ascii="Arial" w:hAnsi="Arial" w:eastAsia="Arial"/>
          <w:b w:val="0"/>
          <w:sz w:val="22"/>
        </w:rPr>
        <w:t>I cannot wait for you to get here,</w:t>
      </w:r>
    </w:p>
    <w:p>
      <w:r>
        <w:rPr>
          <w:rFonts w:ascii="Arial" w:hAnsi="Arial" w:eastAsia="Arial"/>
          <w:b w:val="0"/>
          <w:sz w:val="22"/>
        </w:rPr>
        <w:t>and to hold me in your arms,</w:t>
      </w:r>
    </w:p>
    <w:p>
      <w:r>
        <w:rPr>
          <w:rFonts w:ascii="Arial" w:hAnsi="Arial" w:eastAsia="Arial"/>
          <w:b w:val="0"/>
          <w:sz w:val="22"/>
        </w:rPr>
        <w:t>and to kiss me on the lips,</w:t>
      </w:r>
    </w:p>
    <w:p>
      <w:r>
        <w:rPr>
          <w:rFonts w:ascii="Arial" w:hAnsi="Arial" w:eastAsia="Arial"/>
          <w:b w:val="0"/>
          <w:sz w:val="22"/>
        </w:rPr>
        <w:t>for time is my master,</w:t>
      </w:r>
    </w:p>
    <w:p>
      <w:r>
        <w:rPr>
          <w:rFonts w:ascii="Arial" w:hAnsi="Arial" w:eastAsia="Arial"/>
          <w:b w:val="0"/>
          <w:sz w:val="22"/>
        </w:rPr>
        <w:t>and it goes too slow,</w:t>
      </w:r>
    </w:p>
    <w:p>
      <w:r>
        <w:rPr>
          <w:rFonts w:ascii="Arial" w:hAnsi="Arial" w:eastAsia="Arial"/>
          <w:b w:val="0"/>
          <w:sz w:val="22"/>
        </w:rPr>
        <w:t>but I know,</w:t>
      </w:r>
    </w:p>
    <w:p>
      <w:r>
        <w:rPr>
          <w:rFonts w:ascii="Arial" w:hAnsi="Arial" w:eastAsia="Arial"/>
          <w:b w:val="0"/>
          <w:sz w:val="22"/>
        </w:rPr>
        <w:t>you will be here soon,</w:t>
      </w:r>
    </w:p>
    <w:p>
      <w:r>
        <w:rPr>
          <w:rFonts w:ascii="Arial" w:hAnsi="Arial" w:eastAsia="Arial"/>
          <w:b w:val="0"/>
          <w:sz w:val="22"/>
        </w:rPr>
        <w:t>at noon,</w:t>
      </w:r>
    </w:p>
    <w:p>
      <w:r>
        <w:rPr>
          <w:rFonts w:ascii="Arial" w:hAnsi="Arial" w:eastAsia="Arial"/>
          <w:b w:val="0"/>
          <w:sz w:val="22"/>
        </w:rPr>
        <w:t>and I will wait whilst thinking of you,</w:t>
      </w:r>
    </w:p>
    <w:p>
      <w:r>
        <w:rPr>
          <w:rFonts w:ascii="Arial" w:hAnsi="Arial" w:eastAsia="Arial"/>
          <w:b w:val="0"/>
          <w:sz w:val="22"/>
        </w:rPr>
        <w:t>and I will listen to our favourite songs,</w:t>
      </w:r>
    </w:p>
    <w:p>
      <w:r>
        <w:rPr>
          <w:rFonts w:ascii="Arial" w:hAnsi="Arial" w:eastAsia="Arial"/>
          <w:b w:val="0"/>
          <w:sz w:val="22"/>
        </w:rPr>
        <w:t>and put the kettle on,</w:t>
      </w:r>
    </w:p>
    <w:p>
      <w:r>
        <w:rPr>
          <w:rFonts w:ascii="Arial" w:hAnsi="Arial" w:eastAsia="Arial"/>
          <w:b w:val="0"/>
          <w:sz w:val="22"/>
        </w:rPr>
        <w:t>and put the roses in a vase,</w:t>
      </w:r>
    </w:p>
    <w:p>
      <w:r>
        <w:rPr>
          <w:rFonts w:ascii="Arial" w:hAnsi="Arial" w:eastAsia="Arial"/>
          <w:b w:val="0"/>
          <w:sz w:val="22"/>
        </w:rPr>
        <w:t>and for a while, I will look at you in the photograph,</w:t>
      </w:r>
    </w:p>
    <w:p>
      <w:r>
        <w:rPr>
          <w:rFonts w:ascii="Arial" w:hAnsi="Arial" w:eastAsia="Arial"/>
          <w:b w:val="0"/>
          <w:sz w:val="22"/>
        </w:rPr>
        <w:t>and oh, how beautiful you look,</w:t>
      </w:r>
    </w:p>
    <w:p>
      <w:r>
        <w:rPr>
          <w:rFonts w:ascii="Arial" w:hAnsi="Arial" w:eastAsia="Arial"/>
          <w:b w:val="0"/>
          <w:sz w:val="22"/>
        </w:rPr>
        <w:t>and that smile, I know it well,</w:t>
      </w:r>
    </w:p>
    <w:p>
      <w:r>
        <w:rPr>
          <w:rFonts w:ascii="Arial" w:hAnsi="Arial" w:eastAsia="Arial"/>
          <w:b w:val="0"/>
          <w:sz w:val="22"/>
        </w:rPr>
        <w:t>it makes my heart swell,</w:t>
      </w:r>
    </w:p>
    <w:p>
      <w:r>
        <w:rPr>
          <w:rFonts w:ascii="Arial" w:hAnsi="Arial" w:eastAsia="Arial"/>
          <w:b w:val="0"/>
          <w:sz w:val="22"/>
        </w:rPr>
        <w:t>and to have you, once more beside me in the sunlight,</w:t>
      </w:r>
    </w:p>
    <w:p>
      <w:r>
        <w:rPr>
          <w:rFonts w:ascii="Arial" w:hAnsi="Arial" w:eastAsia="Arial"/>
          <w:b w:val="0"/>
          <w:sz w:val="22"/>
        </w:rPr>
        <w:t>will be like the sun shining inside me so bright,</w:t>
      </w:r>
    </w:p>
    <w:p>
      <w:r>
        <w:rPr>
          <w:rFonts w:ascii="Arial" w:hAnsi="Arial" w:eastAsia="Arial"/>
          <w:b w:val="0"/>
          <w:sz w:val="22"/>
        </w:rPr>
        <w:t>for in me, your love is like a symphony,</w:t>
      </w:r>
    </w:p>
    <w:p>
      <w:r>
        <w:rPr>
          <w:rFonts w:ascii="Arial" w:hAnsi="Arial" w:eastAsia="Arial"/>
          <w:b w:val="0"/>
          <w:sz w:val="22"/>
        </w:rPr>
        <w:t>playing such a beautiful melody in my heart.</w:t>
      </w:r>
    </w:p>
    <w:p>
      <w:r>
        <w:rPr>
          <w:rFonts w:ascii="Arial" w:hAnsi="Arial" w:eastAsia="Arial"/>
          <w:b w:val="0"/>
          <w:sz w:val="22"/>
        </w:rPr>
        <w:t>I feel fine</w:t>
      </w:r>
    </w:p>
    <w:p>
      <w:r>
        <w:rPr>
          <w:rFonts w:ascii="Arial" w:hAnsi="Arial" w:eastAsia="Arial"/>
          <w:b w:val="0"/>
          <w:sz w:val="22"/>
        </w:rPr>
        <w:t>I feel fine, I take my time,</w:t>
      </w:r>
    </w:p>
    <w:p>
      <w:r>
        <w:rPr>
          <w:rFonts w:ascii="Arial" w:hAnsi="Arial" w:eastAsia="Arial"/>
          <w:b w:val="0"/>
          <w:sz w:val="22"/>
        </w:rPr>
        <w:t>I place the roses on the table,</w:t>
      </w:r>
    </w:p>
    <w:p>
      <w:r>
        <w:rPr>
          <w:rFonts w:ascii="Arial" w:hAnsi="Arial" w:eastAsia="Arial"/>
          <w:b w:val="0"/>
          <w:sz w:val="22"/>
        </w:rPr>
        <w:t>and I smell the scent of them,</w:t>
      </w:r>
    </w:p>
    <w:p>
      <w:r>
        <w:rPr>
          <w:rFonts w:ascii="Arial" w:hAnsi="Arial" w:eastAsia="Arial"/>
          <w:b w:val="0"/>
          <w:sz w:val="22"/>
        </w:rPr>
        <w:t>and I think of you,</w:t>
      </w:r>
    </w:p>
    <w:p>
      <w:r>
        <w:rPr>
          <w:rFonts w:ascii="Arial" w:hAnsi="Arial" w:eastAsia="Arial"/>
          <w:b w:val="0"/>
          <w:sz w:val="22"/>
        </w:rPr>
        <w:t>I cannot wait for you to get here,</w:t>
      </w:r>
    </w:p>
    <w:p>
      <w:r>
        <w:rPr>
          <w:rFonts w:ascii="Arial" w:hAnsi="Arial" w:eastAsia="Arial"/>
          <w:b w:val="0"/>
          <w:sz w:val="22"/>
        </w:rPr>
        <w:t>and to hold me in your arms,</w:t>
      </w:r>
    </w:p>
    <w:p>
      <w:r>
        <w:rPr>
          <w:rFonts w:ascii="Arial" w:hAnsi="Arial" w:eastAsia="Arial"/>
          <w:b w:val="0"/>
          <w:sz w:val="22"/>
        </w:rPr>
        <w:t>and to kiss me on the lips,</w:t>
      </w:r>
    </w:p>
    <w:p>
      <w:r>
        <w:rPr>
          <w:rFonts w:ascii="Arial" w:hAnsi="Arial" w:eastAsia="Arial"/>
          <w:b w:val="0"/>
          <w:sz w:val="22"/>
        </w:rPr>
        <w:t>for time is my master,</w:t>
      </w:r>
    </w:p>
    <w:p>
      <w:r>
        <w:rPr>
          <w:rFonts w:ascii="Arial" w:hAnsi="Arial" w:eastAsia="Arial"/>
          <w:b w:val="0"/>
          <w:sz w:val="22"/>
        </w:rPr>
        <w:t>and it goes too slow,</w:t>
      </w:r>
    </w:p>
    <w:p>
      <w:r>
        <w:rPr>
          <w:rFonts w:ascii="Arial" w:hAnsi="Arial" w:eastAsia="Arial"/>
          <w:b w:val="0"/>
          <w:sz w:val="22"/>
        </w:rPr>
        <w:t>but I know,</w:t>
      </w:r>
    </w:p>
    <w:p>
      <w:r>
        <w:rPr>
          <w:rFonts w:ascii="Arial" w:hAnsi="Arial" w:eastAsia="Arial"/>
          <w:b w:val="0"/>
          <w:sz w:val="22"/>
        </w:rPr>
        <w:t>you will be here soon,</w:t>
      </w:r>
    </w:p>
    <w:p>
      <w:r>
        <w:rPr>
          <w:rFonts w:ascii="Arial" w:hAnsi="Arial" w:eastAsia="Arial"/>
          <w:b w:val="0"/>
          <w:sz w:val="22"/>
        </w:rPr>
        <w:t>at 8.15pm,</w:t>
      </w:r>
    </w:p>
    <w:p>
      <w:r>
        <w:rPr>
          <w:rFonts w:ascii="Arial" w:hAnsi="Arial" w:eastAsia="Arial"/>
          <w:b w:val="0"/>
          <w:sz w:val="22"/>
        </w:rPr>
        <w:t>and I will wait whilst thinking of you,</w:t>
      </w:r>
    </w:p>
    <w:p>
      <w:r>
        <w:rPr>
          <w:rFonts w:ascii="Arial" w:hAnsi="Arial" w:eastAsia="Arial"/>
          <w:b w:val="0"/>
          <w:sz w:val="22"/>
        </w:rPr>
        <w:t>and I will listen to our favourite songs,</w:t>
      </w:r>
    </w:p>
    <w:p>
      <w:r>
        <w:rPr>
          <w:rFonts w:ascii="Arial" w:hAnsi="Arial" w:eastAsia="Arial"/>
          <w:b w:val="0"/>
          <w:sz w:val="22"/>
        </w:rPr>
        <w:t>and put the kettle on,</w:t>
      </w:r>
    </w:p>
    <w:p>
      <w:r>
        <w:rPr>
          <w:rFonts w:ascii="Arial" w:hAnsi="Arial" w:eastAsia="Arial"/>
          <w:b w:val="0"/>
          <w:sz w:val="22"/>
        </w:rPr>
        <w:t>and put the roses in a vase,</w:t>
      </w:r>
    </w:p>
    <w:p>
      <w:r>
        <w:rPr>
          <w:rFonts w:ascii="Arial" w:hAnsi="Arial" w:eastAsia="Arial"/>
          <w:b w:val="0"/>
          <w:sz w:val="22"/>
        </w:rPr>
        <w:t>and for a while,</w:t>
      </w:r>
    </w:p>
    <w:p>
      <w:r>
        <w:rPr>
          <w:rFonts w:ascii="Arial" w:hAnsi="Arial" w:eastAsia="Arial"/>
          <w:b w:val="0"/>
          <w:sz w:val="22"/>
        </w:rPr>
        <w:t>I will look at you in the photograph,</w:t>
      </w:r>
    </w:p>
    <w:p>
      <w:r>
        <w:rPr>
          <w:rFonts w:ascii="Arial" w:hAnsi="Arial" w:eastAsia="Arial"/>
          <w:b w:val="0"/>
          <w:sz w:val="22"/>
        </w:rPr>
        <w:t>and oh, how beautiful you look,</w:t>
      </w:r>
    </w:p>
    <w:p>
      <w:r>
        <w:rPr>
          <w:rFonts w:ascii="Arial" w:hAnsi="Arial" w:eastAsia="Arial"/>
          <w:b w:val="0"/>
          <w:sz w:val="22"/>
        </w:rPr>
        <w:t>and that smile,</w:t>
      </w:r>
    </w:p>
    <w:p>
      <w:r>
        <w:rPr>
          <w:rFonts w:ascii="Arial" w:hAnsi="Arial" w:eastAsia="Arial"/>
          <w:b w:val="0"/>
          <w:sz w:val="22"/>
        </w:rPr>
        <w:t>I know it well,</w:t>
      </w:r>
    </w:p>
    <w:p>
      <w:r>
        <w:rPr>
          <w:rFonts w:ascii="Arial" w:hAnsi="Arial" w:eastAsia="Arial"/>
          <w:b w:val="0"/>
          <w:sz w:val="22"/>
        </w:rPr>
        <w:t>and how it makes the heart swell,</w:t>
      </w:r>
    </w:p>
    <w:p>
      <w:r>
        <w:rPr>
          <w:rFonts w:ascii="Arial" w:hAnsi="Arial" w:eastAsia="Arial"/>
          <w:b w:val="0"/>
          <w:sz w:val="22"/>
        </w:rPr>
        <w:t>to have you, once more beside me in the sunlight,</w:t>
      </w:r>
    </w:p>
    <w:p>
      <w:r>
        <w:rPr>
          <w:rFonts w:ascii="Arial" w:hAnsi="Arial" w:eastAsia="Arial"/>
          <w:b w:val="0"/>
          <w:sz w:val="22"/>
        </w:rPr>
        <w:t>and how elegant and magnificent your smile will be,</w:t>
      </w:r>
    </w:p>
    <w:p>
      <w:r>
        <w:rPr>
          <w:rFonts w:ascii="Arial" w:hAnsi="Arial" w:eastAsia="Arial"/>
          <w:b w:val="0"/>
          <w:sz w:val="22"/>
        </w:rPr>
        <w:t>and how glorious I will feel in my heart,</w:t>
      </w:r>
    </w:p>
    <w:p>
      <w:r>
        <w:rPr>
          <w:rFonts w:ascii="Arial" w:hAnsi="Arial" w:eastAsia="Arial"/>
          <w:b w:val="0"/>
          <w:sz w:val="22"/>
        </w:rPr>
        <w:t>for in me, you play such a beautiful melody,</w:t>
      </w:r>
    </w:p>
    <w:p>
      <w:r>
        <w:rPr>
          <w:rFonts w:ascii="Arial" w:hAnsi="Arial" w:eastAsia="Arial"/>
          <w:b w:val="0"/>
          <w:sz w:val="22"/>
        </w:rPr>
        <w:t>and your love, it moves mountains,</w:t>
      </w:r>
    </w:p>
    <w:p>
      <w:r>
        <w:rPr>
          <w:rFonts w:ascii="Arial" w:hAnsi="Arial" w:eastAsia="Arial"/>
          <w:b w:val="0"/>
          <w:sz w:val="22"/>
        </w:rPr>
        <w:t>and time,</w:t>
      </w:r>
    </w:p>
    <w:p>
      <w:r>
        <w:rPr>
          <w:rFonts w:ascii="Arial" w:hAnsi="Arial" w:eastAsia="Arial"/>
          <w:b w:val="0"/>
          <w:sz w:val="22"/>
        </w:rPr>
        <w:t>time, with you is a glorious time,</w:t>
      </w:r>
    </w:p>
    <w:p>
      <w:r>
        <w:rPr>
          <w:rFonts w:ascii="Arial" w:hAnsi="Arial" w:eastAsia="Arial"/>
          <w:b w:val="0"/>
          <w:sz w:val="22"/>
        </w:rPr>
        <w:t>and what a wonderful heart you have,</w:t>
      </w:r>
    </w:p>
    <w:p>
      <w:r>
        <w:rPr>
          <w:rFonts w:ascii="Arial" w:hAnsi="Arial" w:eastAsia="Arial"/>
          <w:b w:val="0"/>
          <w:sz w:val="22"/>
        </w:rPr>
        <w:t>and what a wonderful mind,</w:t>
      </w:r>
    </w:p>
    <w:p>
      <w:r>
        <w:rPr>
          <w:rFonts w:ascii="Arial" w:hAnsi="Arial" w:eastAsia="Arial"/>
          <w:b w:val="0"/>
          <w:sz w:val="22"/>
        </w:rPr>
        <w:t>and there is nothing better than holding you close,</w:t>
      </w:r>
    </w:p>
    <w:p>
      <w:r>
        <w:rPr>
          <w:rFonts w:ascii="Arial" w:hAnsi="Arial" w:eastAsia="Arial"/>
          <w:b w:val="0"/>
          <w:sz w:val="22"/>
        </w:rPr>
        <w:t>as we dance cheek to cheek in the summertime,</w:t>
      </w:r>
    </w:p>
    <w:p>
      <w:r>
        <w:rPr>
          <w:rFonts w:ascii="Arial" w:hAnsi="Arial" w:eastAsia="Arial"/>
          <w:b w:val="0"/>
          <w:sz w:val="22"/>
        </w:rPr>
        <w:t>and the roses are for you, my valentine.</w:t>
      </w:r>
    </w:p>
    <w:p>
      <w:r>
        <w:rPr>
          <w:rFonts w:ascii="Arial" w:hAnsi="Arial" w:eastAsia="Arial"/>
          <w:b w:val="0"/>
          <w:sz w:val="22"/>
        </w:rPr>
        <w:t>6.59,</w:t>
      </w:r>
    </w:p>
    <w:p>
      <w:r>
        <w:rPr>
          <w:rFonts w:ascii="Arial" w:hAnsi="Arial" w:eastAsia="Arial"/>
          <w:b w:val="0"/>
          <w:sz w:val="22"/>
        </w:rPr>
        <w:t>6.59pm, only just over an hour,</w:t>
      </w:r>
    </w:p>
    <w:p>
      <w:r>
        <w:rPr>
          <w:rFonts w:ascii="Arial" w:hAnsi="Arial" w:eastAsia="Arial"/>
          <w:b w:val="0"/>
          <w:sz w:val="22"/>
        </w:rPr>
        <w:t>until I can hold you and kiss you,</w:t>
      </w:r>
    </w:p>
    <w:p>
      <w:r>
        <w:rPr>
          <w:rFonts w:ascii="Arial" w:hAnsi="Arial" w:eastAsia="Arial"/>
          <w:b w:val="0"/>
          <w:sz w:val="22"/>
        </w:rPr>
        <w:t>my sweet darling valentine,</w:t>
      </w:r>
    </w:p>
    <w:p>
      <w:r>
        <w:rPr>
          <w:rFonts w:ascii="Arial" w:hAnsi="Arial" w:eastAsia="Arial"/>
          <w:b w:val="0"/>
          <w:sz w:val="22"/>
        </w:rPr>
        <w:t>my sweet darling valentine.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