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How did this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How did this, how did this come to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did the love of you for me, develop said the sea,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you love me more, than I love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wish I knew why you loved me so much,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how did this come to be?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did I come to be filled with rubbish and polluted,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places, how did everything come to be dying,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because, because you do not care at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dump what you want in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because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your pollution is killing the life in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now I wish I knew because I wonder often,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wonder often, if you do really love me said the sea,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how can you love me, when all you do is pollute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how can this be, the lies that you say to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because, you say you truly love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you only use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swim in me all day long,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do your ablutions in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how, how can you love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when you sail your boats across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leave your oil and your petrol,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throw your rubbish in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how can you truly love 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to be honest I really do not know how,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you can love me, no, I really do not know,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utterly fail to see, I utterly fail to see how,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unfortunately it is not reality.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