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How can you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To the strong men,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strong women,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strong boys and girls,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 suffer in this world from such maliciousness,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from the evil words inflicted upon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jealousy,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bitterness,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racism,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hate,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 admire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how difficult it must be to continue to be kind,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despite going through what you have been put through,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 face of ill-judged words,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malicious evil verbal cruelty,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people use far too easily,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wonder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wonder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how can you continue to be kind,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people are so cruel,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 admire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truly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putting up with those who are so unstable that they continually bite at those with more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often intellect than they,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who have more positivity and good in them,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victims do more good than they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how do you face them at all without losing your temper,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do not know, and it is not easy to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suffer so unfortunately the ignorant malicious few,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face the ill of thought,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mentally abusive,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it should not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sadly, such cruelty is far too often true,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must take a strong stomach to face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must take a great deal of courage to suffer,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psychological trauma,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caused by the belittling,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spiteful words of those with evil intent,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how difficult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coping with the mental health problems,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caused by the ignorant few,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to all of you in this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 suffer so much cruelty,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such bitter words and verbal attacks,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mental abuse and persecution,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my empathy and my sympathy,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is yours forevermore,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my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my heart it will always be with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always,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so, I pray and ask,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please, let there be no 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let there be no more evil upon the Earth,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and what good can it ever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where is the humanity in the vicious words,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evil people inflict upon those unfortunate few?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Hurtful words should never be heard,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to believe they won't be is absurd,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humanity is ignorant far too often,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far too hateful and bitter,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rotten.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