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How are you?</w:t>
      </w:r>
    </w:p>
    <w:p/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How are you,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do you really know,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have you found out about yourself,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from those psychology self-help books,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that you have read alone,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have you googled every condition that there could be,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have you developed hypochondria,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every malady,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have you been to the Doctors,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for a remedy,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now,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what did he say,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did he refer you to a psychologist for free,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yes, to someone decent,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someone adept at pleasantries,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when you got there,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did he tell you to now,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lay down on the couch,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or upon a chair,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did he look into your eyes,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hoodwink you that he cared,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did he lighten your wallet,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with a delighted glee,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alas for you,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but, thankfully for me,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I do not go,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I deny him his fee,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instead,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I lay down upon my couch,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I watch TV.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fldChar w:fldCharType="begin"/>
      <w:instrText xml:space="preserve">PAGE</w:instrText>
      <w:fldChar w:fldCharType="end"/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 w:eastAsia="Arial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 w:eastAsia="Arial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 w:eastAsia="Arial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 w:ascii="Arial" w:hAnsi="Arial" w:eastAsia="Arial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