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Houses upon the hill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Houses upon the hill,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views but looks could 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neighbours aren't too friendly and are distrusting of those that they see.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houses upon the hill looking down to the sea.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Fluffy clouds in the sky and small boats upon the beach.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Fisherman fishing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seagulls in the air fly without a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it was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not for me, for I am not so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working in the coffee shop wishing I was heading overseas,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these days they do drag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drag so much that I never feel alive from nine to five,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misery is its own worst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only small tips,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misery is all you will get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coffee shop by the sea.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owner she is miserable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why the wages are 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rather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else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by the end of working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still be miserable,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buy a house upon the hill,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that is the case God help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that God appears willing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nowhere to be seen anyway,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much help it would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all these customers,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angry and the irate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ones who have complained,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every little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their plate,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ones who spilt drinks and shouted,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ranted and raged,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leery and the beery,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rude and the obnoxious.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vociferous,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boisterous and the rapturous,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tear apart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everything that they have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soon I will get on a plane forever,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instead of being miserable,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be happy every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