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Houses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 for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 so pretty upon the hill in the countryside,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 so much more pretty,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more pretty, than in the city.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 painted white,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homes sitting in the glorious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 for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for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houses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 should be the sanctity of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 standing proud,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 large, some small.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 of over inflated value,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empty houses, and so many homeless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many homeless people worldwide,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really is not a fair and an equal society for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homelessness situation,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truly is apocryphal,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truly is, a terrible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there are so many people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about the homeless and about homelessness,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care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