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Horizon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wheat field,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trees popping over the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clouds and blue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sunshine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warming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am stood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take a pause from walking,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stood here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varieties of nature and all that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have evolved from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chemical elements of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lay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wheat field,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beautiful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beautiful blue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beautiful things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glorious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fire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nature how it fills me with curiosity,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fills me with great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great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Earth there is to see.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