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Hoping for a miracle</w:t>
      </w:r>
    </w:p>
    <w:p/>
    <w:p>
      <w:r>
        <w:rPr>
          <w:rFonts w:ascii="Arial" w:hAnsi="Arial" w:eastAsia="Arial"/>
          <w:b w:val="0"/>
          <w:sz w:val="22"/>
        </w:rPr>
        <w:t>What are you hoping for,</w:t>
      </w:r>
    </w:p>
    <w:p>
      <w:r>
        <w:rPr>
          <w:rFonts w:ascii="Arial" w:hAnsi="Arial" w:eastAsia="Arial"/>
          <w:b w:val="0"/>
          <w:sz w:val="22"/>
        </w:rPr>
        <w:t>are you hoping for a miracle of the times,</w:t>
      </w:r>
    </w:p>
    <w:p>
      <w:r>
        <w:rPr>
          <w:rFonts w:ascii="Arial" w:hAnsi="Arial" w:eastAsia="Arial"/>
          <w:b w:val="0"/>
          <w:sz w:val="22"/>
        </w:rPr>
        <w:t>are you hoping for peace upon the Earth,</w:t>
      </w:r>
    </w:p>
    <w:p>
      <w:r>
        <w:rPr>
          <w:rFonts w:ascii="Arial" w:hAnsi="Arial" w:eastAsia="Arial"/>
          <w:b w:val="0"/>
          <w:sz w:val="22"/>
        </w:rPr>
        <w:t>are you wishing for humans to stop,</w:t>
      </w:r>
    </w:p>
    <w:p>
      <w:r>
        <w:rPr>
          <w:rFonts w:ascii="Arial" w:hAnsi="Arial" w:eastAsia="Arial"/>
          <w:b w:val="0"/>
          <w:sz w:val="22"/>
        </w:rPr>
        <w:t>and think a bit more often,</w:t>
      </w:r>
    </w:p>
    <w:p>
      <w:r>
        <w:rPr>
          <w:rFonts w:ascii="Arial" w:hAnsi="Arial" w:eastAsia="Arial"/>
          <w:b w:val="0"/>
          <w:sz w:val="22"/>
        </w:rPr>
        <w:t>are you wishing for them to stop being so easily lead,</w:t>
      </w:r>
    </w:p>
    <w:p>
      <w:r>
        <w:rPr>
          <w:rFonts w:ascii="Arial" w:hAnsi="Arial" w:eastAsia="Arial"/>
          <w:b w:val="0"/>
          <w:sz w:val="22"/>
        </w:rPr>
        <w:t>by the blind,</w:t>
      </w:r>
    </w:p>
    <w:p>
      <w:r>
        <w:rPr>
          <w:rFonts w:ascii="Arial" w:hAnsi="Arial" w:eastAsia="Arial"/>
          <w:b w:val="0"/>
          <w:sz w:val="22"/>
        </w:rPr>
        <w:t>well, it would be nice but what are the chances,</w:t>
      </w:r>
    </w:p>
    <w:p>
      <w:r>
        <w:rPr>
          <w:rFonts w:ascii="Arial" w:hAnsi="Arial" w:eastAsia="Arial"/>
          <w:b w:val="0"/>
          <w:sz w:val="22"/>
        </w:rPr>
        <w:t>because humans,</w:t>
      </w:r>
    </w:p>
    <w:p>
      <w:r>
        <w:rPr>
          <w:rFonts w:ascii="Arial" w:hAnsi="Arial" w:eastAsia="Arial"/>
          <w:b w:val="0"/>
          <w:sz w:val="22"/>
        </w:rPr>
        <w:t>seem unable to stop gambling with other humans’ lives,</w:t>
      </w:r>
    </w:p>
    <w:p>
      <w:r>
        <w:rPr>
          <w:rFonts w:ascii="Arial" w:hAnsi="Arial" w:eastAsia="Arial"/>
          <w:b w:val="0"/>
          <w:sz w:val="22"/>
        </w:rPr>
        <w:t>and we can all hope and pray,</w:t>
      </w:r>
    </w:p>
    <w:p>
      <w:r>
        <w:rPr>
          <w:rFonts w:ascii="Arial" w:hAnsi="Arial" w:eastAsia="Arial"/>
          <w:b w:val="0"/>
          <w:sz w:val="22"/>
        </w:rPr>
        <w:t>and no matter what who is to say,</w:t>
      </w:r>
    </w:p>
    <w:p>
      <w:r>
        <w:rPr>
          <w:rFonts w:ascii="Arial" w:hAnsi="Arial" w:eastAsia="Arial"/>
          <w:b w:val="0"/>
          <w:sz w:val="22"/>
        </w:rPr>
        <w:t>for what will be will be,</w:t>
      </w:r>
    </w:p>
    <w:p>
      <w:r>
        <w:rPr>
          <w:rFonts w:ascii="Arial" w:hAnsi="Arial" w:eastAsia="Arial"/>
          <w:b w:val="0"/>
          <w:sz w:val="22"/>
        </w:rPr>
        <w:t>but in their stupidity,</w:t>
      </w:r>
    </w:p>
    <w:p>
      <w:r>
        <w:rPr>
          <w:rFonts w:ascii="Arial" w:hAnsi="Arial" w:eastAsia="Arial"/>
          <w:b w:val="0"/>
          <w:sz w:val="22"/>
        </w:rPr>
        <w:t>humanity continues to keep rolling the dice,</w:t>
      </w:r>
    </w:p>
    <w:p>
      <w:r>
        <w:rPr>
          <w:rFonts w:ascii="Arial" w:hAnsi="Arial" w:eastAsia="Arial"/>
          <w:b w:val="0"/>
          <w:sz w:val="22"/>
        </w:rPr>
        <w:t>and the results are always the same,</w:t>
      </w:r>
    </w:p>
    <w:p>
      <w:r>
        <w:rPr>
          <w:rFonts w:ascii="Arial" w:hAnsi="Arial" w:eastAsia="Arial"/>
          <w:b w:val="0"/>
          <w:sz w:val="22"/>
        </w:rPr>
        <w:t>and there is raping,</w:t>
      </w:r>
    </w:p>
    <w:p>
      <w:r>
        <w:rPr>
          <w:rFonts w:ascii="Arial" w:hAnsi="Arial" w:eastAsia="Arial"/>
          <w:b w:val="0"/>
          <w:sz w:val="22"/>
        </w:rPr>
        <w:t>torturing,</w:t>
      </w:r>
    </w:p>
    <w:p>
      <w:r>
        <w:rPr>
          <w:rFonts w:ascii="Arial" w:hAnsi="Arial" w:eastAsia="Arial"/>
          <w:b w:val="0"/>
          <w:sz w:val="22"/>
        </w:rPr>
        <w:t>and murdering,</w:t>
      </w:r>
    </w:p>
    <w:p>
      <w:r>
        <w:rPr>
          <w:rFonts w:ascii="Arial" w:hAnsi="Arial" w:eastAsia="Arial"/>
          <w:b w:val="0"/>
          <w:sz w:val="22"/>
        </w:rPr>
        <w:t>because life is immaterial to the acquiring of land,</w:t>
      </w:r>
    </w:p>
    <w:p>
      <w:r>
        <w:rPr>
          <w:rFonts w:ascii="Arial" w:hAnsi="Arial" w:eastAsia="Arial"/>
          <w:b w:val="0"/>
          <w:sz w:val="22"/>
        </w:rPr>
        <w:t>and life is immaterial to material gain,</w:t>
      </w:r>
    </w:p>
    <w:p>
      <w:r>
        <w:rPr>
          <w:rFonts w:ascii="Arial" w:hAnsi="Arial" w:eastAsia="Arial"/>
          <w:b w:val="0"/>
          <w:sz w:val="22"/>
        </w:rPr>
        <w:t>oh, what a shame,</w:t>
      </w:r>
    </w:p>
    <w:p>
      <w:r>
        <w:rPr>
          <w:rFonts w:ascii="Arial" w:hAnsi="Arial" w:eastAsia="Arial"/>
          <w:b w:val="0"/>
          <w:sz w:val="22"/>
        </w:rPr>
        <w:t>what a shame,</w:t>
      </w:r>
    </w:p>
    <w:p>
      <w:r>
        <w:rPr>
          <w:rFonts w:ascii="Arial" w:hAnsi="Arial" w:eastAsia="Arial"/>
          <w:b w:val="0"/>
          <w:sz w:val="22"/>
        </w:rPr>
        <w:t>and how sickening and depraved,</w:t>
      </w:r>
    </w:p>
    <w:p>
      <w:r>
        <w:rPr>
          <w:rFonts w:ascii="Arial" w:hAnsi="Arial" w:eastAsia="Arial"/>
          <w:b w:val="0"/>
          <w:sz w:val="22"/>
        </w:rPr>
        <w:t>because do we really,</w:t>
      </w:r>
    </w:p>
    <w:p>
      <w:r>
        <w:rPr>
          <w:rFonts w:ascii="Arial" w:hAnsi="Arial" w:eastAsia="Arial"/>
          <w:b w:val="0"/>
          <w:sz w:val="22"/>
        </w:rPr>
        <w:t>do we really have to keep going through it again,</w:t>
      </w:r>
    </w:p>
    <w:p>
      <w:r>
        <w:rPr>
          <w:rFonts w:ascii="Arial" w:hAnsi="Arial" w:eastAsia="Arial"/>
          <w:b w:val="0"/>
          <w:sz w:val="22"/>
        </w:rPr>
        <w:t>and again, and again?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