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Holding on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Holding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 to a heart that wants to leave,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 to one sided feelings,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 with great belief,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knowing that the love that you feel is not reciprocated,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holding on to love that is instead of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bringing far too much misery,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holding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holding on to what you want,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not holding on to what is the reality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reality of an empty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is the decimation upon the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great is the savagery of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people who keep you held in suspense,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they can find something better elsewhere,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the reality of an empty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pointless empty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of which you hold onto for far too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which you wallow,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which misery does continue to breed,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continue to breed so needlessly,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love that you cannot bear to let go of,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love that eats you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spits you out and that numbs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leaves you continually on the edge,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pains you mercilessly,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a hollow empty love, a love not worth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wish you could let it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wish,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cannot seem so often to find the strength to do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lingers 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haunts you and it brings such great suffering,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unrequited love,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born of a love that used to mean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used to truly mean something,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unrequited love squashed and squeezed and bled dry,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how you wish it would be reciprocated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easy it is to continually delude yourself,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easy it is to love someone,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someone who's love of you no longer exists,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whose love for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does not anymore to them mean a 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to you it means everything,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a tragic and a heart-breaking shame.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