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 your fist in anger to the sky</w:t>
      </w:r>
    </w:p>
    <w:p/>
    <w:p>
      <w:r>
        <w:rPr>
          <w:rFonts w:ascii="Arial" w:hAnsi="Arial" w:eastAsia="Arial"/>
          <w:b w:val="0"/>
          <w:sz w:val="22"/>
        </w:rPr>
        <w:t>Hold your fist in anger to the sky,</w:t>
      </w:r>
    </w:p>
    <w:p>
      <w:r>
        <w:rPr>
          <w:rFonts w:ascii="Arial" w:hAnsi="Arial" w:eastAsia="Arial"/>
          <w:b w:val="0"/>
          <w:sz w:val="22"/>
        </w:rPr>
        <w:t>and ask why oh why, ask why oh God,</w:t>
      </w:r>
    </w:p>
    <w:p>
      <w:r>
        <w:rPr>
          <w:rFonts w:ascii="Arial" w:hAnsi="Arial" w:eastAsia="Arial"/>
          <w:b w:val="0"/>
          <w:sz w:val="22"/>
        </w:rPr>
        <w:t>have you not solved the problems of the world,</w:t>
      </w:r>
    </w:p>
    <w:p>
      <w:r>
        <w:rPr>
          <w:rFonts w:ascii="Arial" w:hAnsi="Arial" w:eastAsia="Arial"/>
          <w:b w:val="0"/>
          <w:sz w:val="22"/>
        </w:rPr>
        <w:t>for apparently you took your time to create the universe,</w:t>
      </w:r>
    </w:p>
    <w:p>
      <w:r>
        <w:rPr>
          <w:rFonts w:ascii="Arial" w:hAnsi="Arial" w:eastAsia="Arial"/>
          <w:b w:val="0"/>
          <w:sz w:val="22"/>
        </w:rPr>
        <w:t>and we have asked where you are,</w:t>
      </w:r>
    </w:p>
    <w:p>
      <w:r>
        <w:rPr>
          <w:rFonts w:ascii="Arial" w:hAnsi="Arial" w:eastAsia="Arial"/>
          <w:b w:val="0"/>
          <w:sz w:val="22"/>
        </w:rPr>
        <w:t>and we have asked if you are there,</w:t>
      </w:r>
    </w:p>
    <w:p>
      <w:r>
        <w:rPr>
          <w:rFonts w:ascii="Arial" w:hAnsi="Arial" w:eastAsia="Arial"/>
          <w:b w:val="0"/>
          <w:sz w:val="22"/>
        </w:rPr>
        <w:t>but you have never replied,</w:t>
      </w:r>
    </w:p>
    <w:p>
      <w:r>
        <w:rPr>
          <w:rFonts w:ascii="Arial" w:hAnsi="Arial" w:eastAsia="Arial"/>
          <w:b w:val="0"/>
          <w:sz w:val="22"/>
        </w:rPr>
        <w:t>so, hold your fist in anger to the sky,</w:t>
      </w:r>
    </w:p>
    <w:p>
      <w:r>
        <w:rPr>
          <w:rFonts w:ascii="Arial" w:hAnsi="Arial" w:eastAsia="Arial"/>
          <w:b w:val="0"/>
          <w:sz w:val="22"/>
        </w:rPr>
        <w:t>because God has never arrived in our times,</w:t>
      </w:r>
    </w:p>
    <w:p>
      <w:r>
        <w:rPr>
          <w:rFonts w:ascii="Arial" w:hAnsi="Arial" w:eastAsia="Arial"/>
          <w:b w:val="0"/>
          <w:sz w:val="22"/>
        </w:rPr>
        <w:t>and I for one do not know why,</w:t>
      </w:r>
    </w:p>
    <w:p>
      <w:r>
        <w:rPr>
          <w:rFonts w:ascii="Arial" w:hAnsi="Arial" w:eastAsia="Arial"/>
          <w:b w:val="0"/>
          <w:sz w:val="22"/>
        </w:rPr>
        <w:t>and I wish he would because I care about the Earth,</w:t>
      </w:r>
    </w:p>
    <w:p>
      <w:r>
        <w:rPr>
          <w:rFonts w:ascii="Arial" w:hAnsi="Arial" w:eastAsia="Arial"/>
          <w:b w:val="0"/>
          <w:sz w:val="22"/>
        </w:rPr>
        <w:t>and surely if he cared, he would arrive quickly,</w:t>
      </w:r>
    </w:p>
    <w:p>
      <w:r>
        <w:rPr>
          <w:rFonts w:ascii="Arial" w:hAnsi="Arial" w:eastAsia="Arial"/>
          <w:b w:val="0"/>
          <w:sz w:val="22"/>
        </w:rPr>
        <w:t>quickly to solve the world’s problems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