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Hold me</w:t>
      </w:r>
    </w:p>
    <w:p/>
    <w:p>
      <w:r>
        <w:rPr>
          <w:rFonts w:ascii="Arial" w:hAnsi="Arial" w:eastAsia="Arial"/>
          <w:b w:val="0"/>
          <w:sz w:val="22"/>
        </w:rPr>
        <w:t>Hold me a while,</w:t>
      </w:r>
    </w:p>
    <w:p>
      <w:r>
        <w:rPr>
          <w:rFonts w:ascii="Arial" w:hAnsi="Arial" w:eastAsia="Arial"/>
          <w:b w:val="0"/>
          <w:sz w:val="22"/>
        </w:rPr>
        <w:t>hold me a while,</w:t>
      </w:r>
    </w:p>
    <w:p>
      <w:r>
        <w:rPr>
          <w:rFonts w:ascii="Arial" w:hAnsi="Arial" w:eastAsia="Arial"/>
          <w:b w:val="0"/>
          <w:sz w:val="22"/>
        </w:rPr>
        <w:t>for I am numb, weary, and lost,</w:t>
      </w:r>
    </w:p>
    <w:p>
      <w:r>
        <w:rPr>
          <w:rFonts w:ascii="Arial" w:hAnsi="Arial" w:eastAsia="Arial"/>
          <w:b w:val="0"/>
          <w:sz w:val="22"/>
        </w:rPr>
        <w:t>and I have lost a child,</w:t>
      </w:r>
    </w:p>
    <w:p>
      <w:r>
        <w:rPr>
          <w:rFonts w:ascii="Arial" w:hAnsi="Arial" w:eastAsia="Arial"/>
          <w:b w:val="0"/>
          <w:sz w:val="22"/>
        </w:rPr>
        <w:t>hold me a while,</w:t>
      </w:r>
    </w:p>
    <w:p>
      <w:r>
        <w:rPr>
          <w:rFonts w:ascii="Arial" w:hAnsi="Arial" w:eastAsia="Arial"/>
          <w:b w:val="0"/>
          <w:sz w:val="22"/>
        </w:rPr>
        <w:t>hold me a while for sorrow upon my face does show,</w:t>
      </w:r>
    </w:p>
    <w:p>
      <w:r>
        <w:rPr>
          <w:rFonts w:ascii="Arial" w:hAnsi="Arial" w:eastAsia="Arial"/>
          <w:b w:val="0"/>
          <w:sz w:val="22"/>
        </w:rPr>
        <w:t>and sorrow knows the depths of such bitterness,</w:t>
      </w:r>
    </w:p>
    <w:p>
      <w:r>
        <w:rPr>
          <w:rFonts w:ascii="Arial" w:hAnsi="Arial" w:eastAsia="Arial"/>
          <w:b w:val="0"/>
          <w:sz w:val="22"/>
        </w:rPr>
        <w:t>bitterness as cold and as icy as the winter snows,</w:t>
      </w:r>
    </w:p>
    <w:p>
      <w:r>
        <w:rPr>
          <w:rFonts w:ascii="Arial" w:hAnsi="Arial" w:eastAsia="Arial"/>
          <w:b w:val="0"/>
          <w:sz w:val="22"/>
        </w:rPr>
        <w:t>and what tomorrow brings,</w:t>
      </w:r>
    </w:p>
    <w:p>
      <w:r>
        <w:rPr>
          <w:rFonts w:ascii="Arial" w:hAnsi="Arial" w:eastAsia="Arial"/>
          <w:b w:val="0"/>
          <w:sz w:val="22"/>
        </w:rPr>
        <w:t>I do not know,</w:t>
      </w:r>
    </w:p>
    <w:p>
      <w:r>
        <w:rPr>
          <w:rFonts w:ascii="Arial" w:hAnsi="Arial" w:eastAsia="Arial"/>
          <w:b w:val="0"/>
          <w:sz w:val="22"/>
        </w:rPr>
        <w:t>I do not know for I am here through no choice of my own,</w:t>
      </w:r>
    </w:p>
    <w:p>
      <w:r>
        <w:rPr>
          <w:rFonts w:ascii="Arial" w:hAnsi="Arial" w:eastAsia="Arial"/>
          <w:b w:val="0"/>
          <w:sz w:val="22"/>
        </w:rPr>
        <w:t>and though sorrow is not my style,</w:t>
      </w:r>
    </w:p>
    <w:p>
      <w:r>
        <w:rPr>
          <w:rFonts w:ascii="Arial" w:hAnsi="Arial" w:eastAsia="Arial"/>
          <w:b w:val="0"/>
          <w:sz w:val="22"/>
        </w:rPr>
        <w:t>I have no choice but to wear it,</w:t>
      </w:r>
    </w:p>
    <w:p>
      <w:r>
        <w:rPr>
          <w:rFonts w:ascii="Arial" w:hAnsi="Arial" w:eastAsia="Arial"/>
          <w:b w:val="0"/>
          <w:sz w:val="22"/>
        </w:rPr>
        <w:t>for I am only human broken upon the rocks of misfortune,</w:t>
      </w:r>
    </w:p>
    <w:p>
      <w:r>
        <w:rPr>
          <w:rFonts w:ascii="Arial" w:hAnsi="Arial" w:eastAsia="Arial"/>
          <w:b w:val="0"/>
          <w:sz w:val="22"/>
        </w:rPr>
        <w:t>and the grim reaper he does not care,</w:t>
      </w:r>
    </w:p>
    <w:p>
      <w:r>
        <w:rPr>
          <w:rFonts w:ascii="Arial" w:hAnsi="Arial" w:eastAsia="Arial"/>
          <w:b w:val="0"/>
          <w:sz w:val="22"/>
        </w:rPr>
        <w:t>and the grim reaper he wears such an evil smile,</w:t>
      </w:r>
    </w:p>
    <w:p>
      <w:r>
        <w:rPr>
          <w:rFonts w:ascii="Arial" w:hAnsi="Arial" w:eastAsia="Arial"/>
          <w:b w:val="0"/>
          <w:sz w:val="22"/>
        </w:rPr>
        <w:t>so, hold me a while,</w:t>
      </w:r>
    </w:p>
    <w:p>
      <w:r>
        <w:rPr>
          <w:rFonts w:ascii="Arial" w:hAnsi="Arial" w:eastAsia="Arial"/>
          <w:b w:val="0"/>
          <w:sz w:val="22"/>
        </w:rPr>
        <w:t>hold me a while for in the depths of hell,</w:t>
      </w:r>
    </w:p>
    <w:p>
      <w:r>
        <w:rPr>
          <w:rFonts w:ascii="Arial" w:hAnsi="Arial" w:eastAsia="Arial"/>
          <w:b w:val="0"/>
          <w:sz w:val="22"/>
        </w:rPr>
        <w:t>I may be some time,</w:t>
      </w:r>
    </w:p>
    <w:p>
      <w:r>
        <w:rPr>
          <w:rFonts w:ascii="Arial" w:hAnsi="Arial" w:eastAsia="Arial"/>
          <w:b w:val="0"/>
          <w:sz w:val="22"/>
        </w:rPr>
        <w:t>because inside there is so much suffering,</w:t>
      </w:r>
    </w:p>
    <w:p>
      <w:r>
        <w:rPr>
          <w:rFonts w:ascii="Arial" w:hAnsi="Arial" w:eastAsia="Arial"/>
          <w:b w:val="0"/>
          <w:sz w:val="22"/>
        </w:rPr>
        <w:t>hurt and pain,</w:t>
      </w:r>
    </w:p>
    <w:p>
      <w:r>
        <w:rPr>
          <w:rFonts w:ascii="Arial" w:hAnsi="Arial" w:eastAsia="Arial"/>
          <w:b w:val="0"/>
          <w:sz w:val="22"/>
        </w:rPr>
        <w:t>and I am lost,</w:t>
      </w:r>
    </w:p>
    <w:p>
      <w:r>
        <w:rPr>
          <w:rFonts w:ascii="Arial" w:hAnsi="Arial" w:eastAsia="Arial"/>
          <w:b w:val="0"/>
          <w:sz w:val="22"/>
        </w:rPr>
        <w:t>so lost that I run through the loss in my brain,</w:t>
      </w:r>
    </w:p>
    <w:p>
      <w:r>
        <w:rPr>
          <w:rFonts w:ascii="Arial" w:hAnsi="Arial" w:eastAsia="Arial"/>
          <w:b w:val="0"/>
          <w:sz w:val="22"/>
        </w:rPr>
        <w:t>again, again and again,</w:t>
      </w:r>
    </w:p>
    <w:p>
      <w:r>
        <w:rPr>
          <w:rFonts w:ascii="Arial" w:hAnsi="Arial" w:eastAsia="Arial"/>
          <w:b w:val="0"/>
          <w:sz w:val="22"/>
        </w:rPr>
        <w:t>and I do not know where to go,</w:t>
      </w:r>
    </w:p>
    <w:p>
      <w:r>
        <w:rPr>
          <w:rFonts w:ascii="Arial" w:hAnsi="Arial" w:eastAsia="Arial"/>
          <w:b w:val="0"/>
          <w:sz w:val="22"/>
        </w:rPr>
        <w:t>and my tears will not put out the flames,</w:t>
      </w:r>
    </w:p>
    <w:p>
      <w:r>
        <w:rPr>
          <w:rFonts w:ascii="Arial" w:hAnsi="Arial" w:eastAsia="Arial"/>
          <w:b w:val="0"/>
          <w:sz w:val="22"/>
        </w:rPr>
        <w:t>but will you listen and will you hold me a while,</w:t>
      </w:r>
    </w:p>
    <w:p>
      <w:r>
        <w:rPr>
          <w:rFonts w:ascii="Arial" w:hAnsi="Arial" w:eastAsia="Arial"/>
          <w:b w:val="0"/>
          <w:sz w:val="22"/>
        </w:rPr>
        <w:t>for it may be some time,</w:t>
      </w:r>
    </w:p>
    <w:p>
      <w:r>
        <w:rPr>
          <w:rFonts w:ascii="Arial" w:hAnsi="Arial" w:eastAsia="Arial"/>
          <w:b w:val="0"/>
          <w:sz w:val="22"/>
        </w:rPr>
        <w:t>sometime before I can begin to explain the pain that I feel,</w:t>
      </w:r>
    </w:p>
    <w:p>
      <w:r>
        <w:rPr>
          <w:rFonts w:ascii="Arial" w:hAnsi="Arial" w:eastAsia="Arial"/>
          <w:b w:val="0"/>
          <w:sz w:val="22"/>
        </w:rPr>
        <w:t>for it is so so real and I will never be the same,</w:t>
      </w:r>
    </w:p>
    <w:p>
      <w:r>
        <w:rPr>
          <w:rFonts w:ascii="Arial" w:hAnsi="Arial" w:eastAsia="Arial"/>
          <w:b w:val="0"/>
          <w:sz w:val="22"/>
        </w:rPr>
        <w:t>so, hold me a while,</w:t>
      </w:r>
    </w:p>
    <w:p>
      <w:r>
        <w:rPr>
          <w:rFonts w:ascii="Arial" w:hAnsi="Arial" w:eastAsia="Arial"/>
          <w:b w:val="0"/>
          <w:sz w:val="22"/>
        </w:rPr>
        <w:t>hold me a while in your arms,</w:t>
      </w:r>
    </w:p>
    <w:p>
      <w:r>
        <w:rPr>
          <w:rFonts w:ascii="Arial" w:hAnsi="Arial" w:eastAsia="Arial"/>
          <w:b w:val="0"/>
          <w:sz w:val="22"/>
        </w:rPr>
        <w:t>and listen to me so gently and compassionately,</w:t>
      </w:r>
    </w:p>
    <w:p>
      <w:r>
        <w:rPr>
          <w:rFonts w:ascii="Arial" w:hAnsi="Arial" w:eastAsia="Arial"/>
          <w:b w:val="0"/>
          <w:sz w:val="22"/>
        </w:rPr>
        <w:t>for sorrow has frozen my heart,</w:t>
      </w:r>
    </w:p>
    <w:p>
      <w:r>
        <w:rPr>
          <w:rFonts w:ascii="Arial" w:hAnsi="Arial" w:eastAsia="Arial"/>
          <w:b w:val="0"/>
          <w:sz w:val="22"/>
        </w:rPr>
        <w:t>and sorrow has torn me apart,</w:t>
      </w:r>
    </w:p>
    <w:p>
      <w:r>
        <w:rPr>
          <w:rFonts w:ascii="Arial" w:hAnsi="Arial" w:eastAsia="Arial"/>
          <w:b w:val="0"/>
          <w:sz w:val="22"/>
        </w:rPr>
        <w:t>and my child I will never see ever again.</w:t>
      </w:r>
    </w:p>
    <w:p>
      <w:r>
        <w:rPr>
          <w:rFonts w:ascii="Arial" w:hAnsi="Arial" w:eastAsia="Arial"/>
          <w:b w:val="0"/>
          <w:sz w:val="22"/>
        </w:rPr>
        <w:t>So, will you hold me a while,</w:t>
      </w:r>
    </w:p>
    <w:p>
      <w:r>
        <w:rPr>
          <w:rFonts w:ascii="Arial" w:hAnsi="Arial" w:eastAsia="Arial"/>
          <w:b w:val="0"/>
          <w:sz w:val="22"/>
        </w:rPr>
        <w:t>hold me a while and will you carry me,</w:t>
      </w:r>
    </w:p>
    <w:p>
      <w:r>
        <w:rPr>
          <w:rFonts w:ascii="Arial" w:hAnsi="Arial" w:eastAsia="Arial"/>
          <w:b w:val="0"/>
          <w:sz w:val="22"/>
        </w:rPr>
        <w:t>and will you share my burden with me,</w:t>
      </w:r>
    </w:p>
    <w:p>
      <w:r>
        <w:rPr>
          <w:rFonts w:ascii="Arial" w:hAnsi="Arial" w:eastAsia="Arial"/>
          <w:b w:val="0"/>
          <w:sz w:val="22"/>
        </w:rPr>
        <w:t>for time it seems to have stopped,</w:t>
      </w:r>
    </w:p>
    <w:p>
      <w:r>
        <w:rPr>
          <w:rFonts w:ascii="Arial" w:hAnsi="Arial" w:eastAsia="Arial"/>
          <w:b w:val="0"/>
          <w:sz w:val="22"/>
        </w:rPr>
        <w:t>and I am heartbroken,</w:t>
      </w:r>
    </w:p>
    <w:p>
      <w:r>
        <w:rPr>
          <w:rFonts w:ascii="Arial" w:hAnsi="Arial" w:eastAsia="Arial"/>
          <w:b w:val="0"/>
          <w:sz w:val="22"/>
        </w:rPr>
        <w:t>like I have never been,</w:t>
      </w:r>
    </w:p>
    <w:p>
      <w:r>
        <w:rPr>
          <w:rFonts w:ascii="Arial" w:hAnsi="Arial" w:eastAsia="Arial"/>
          <w:b w:val="0"/>
          <w:sz w:val="22"/>
        </w:rPr>
        <w:t>and reflected in my tears is my child,</w:t>
      </w:r>
    </w:p>
    <w:p>
      <w:r>
        <w:rPr>
          <w:rFonts w:ascii="Arial" w:hAnsi="Arial" w:eastAsia="Arial"/>
          <w:b w:val="0"/>
          <w:sz w:val="22"/>
        </w:rPr>
        <w:t>who has shuffled off,</w:t>
      </w:r>
    </w:p>
    <w:p>
      <w:r>
        <w:rPr>
          <w:rFonts w:ascii="Arial" w:hAnsi="Arial" w:eastAsia="Arial"/>
          <w:b w:val="0"/>
          <w:sz w:val="22"/>
        </w:rPr>
        <w:t>forever more from this mortal coil,</w:t>
      </w:r>
    </w:p>
    <w:p>
      <w:r>
        <w:rPr>
          <w:rFonts w:ascii="Arial" w:hAnsi="Arial" w:eastAsia="Arial"/>
          <w:b w:val="0"/>
          <w:sz w:val="22"/>
        </w:rPr>
        <w:t>my child,</w:t>
      </w:r>
    </w:p>
    <w:p>
      <w:r>
        <w:rPr>
          <w:rFonts w:ascii="Arial" w:hAnsi="Arial" w:eastAsia="Arial"/>
          <w:b w:val="0"/>
          <w:sz w:val="22"/>
        </w:rPr>
        <w:t>my child who I will never see again,</w:t>
      </w:r>
    </w:p>
    <w:p>
      <w:r>
        <w:rPr>
          <w:rFonts w:ascii="Arial" w:hAnsi="Arial" w:eastAsia="Arial"/>
          <w:b w:val="0"/>
          <w:sz w:val="22"/>
        </w:rPr>
        <w:t>my child who will never give me pleasure,</w:t>
      </w:r>
    </w:p>
    <w:p>
      <w:r>
        <w:rPr>
          <w:rFonts w:ascii="Arial" w:hAnsi="Arial" w:eastAsia="Arial"/>
          <w:b w:val="0"/>
          <w:sz w:val="22"/>
        </w:rPr>
        <w:t>from their smile ever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