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 me</w:t>
      </w:r>
    </w:p>
    <w:p/>
    <w:p>
      <w:r>
        <w:rPr>
          <w:rFonts w:ascii="Arial" w:hAnsi="Arial" w:eastAsia="Arial"/>
          <w:b w:val="0"/>
          <w:sz w:val="22"/>
        </w:rPr>
        <w:t>Please hold me,</w:t>
      </w:r>
    </w:p>
    <w:p>
      <w:r>
        <w:rPr>
          <w:rFonts w:ascii="Arial" w:hAnsi="Arial" w:eastAsia="Arial"/>
          <w:b w:val="0"/>
          <w:sz w:val="22"/>
        </w:rPr>
        <w:t>hold me now,</w:t>
      </w:r>
    </w:p>
    <w:p>
      <w:r>
        <w:rPr>
          <w:rFonts w:ascii="Arial" w:hAnsi="Arial" w:eastAsia="Arial"/>
          <w:b w:val="0"/>
          <w:sz w:val="22"/>
        </w:rPr>
        <w:t>and do not wait until later,</w:t>
      </w:r>
    </w:p>
    <w:p>
      <w:r>
        <w:rPr>
          <w:rFonts w:ascii="Arial" w:hAnsi="Arial" w:eastAsia="Arial"/>
          <w:b w:val="0"/>
          <w:sz w:val="22"/>
        </w:rPr>
        <w:t>because I have waited too long already my love,</w:t>
      </w:r>
    </w:p>
    <w:p>
      <w:r>
        <w:rPr>
          <w:rFonts w:ascii="Arial" w:hAnsi="Arial" w:eastAsia="Arial"/>
          <w:b w:val="0"/>
          <w:sz w:val="22"/>
        </w:rPr>
        <w:t>and all through the day I have suffered being away,</w:t>
      </w:r>
    </w:p>
    <w:p>
      <w:r>
        <w:rPr>
          <w:rFonts w:ascii="Arial" w:hAnsi="Arial" w:eastAsia="Arial"/>
          <w:b w:val="0"/>
          <w:sz w:val="22"/>
        </w:rPr>
        <w:t>yes, away,</w:t>
      </w:r>
    </w:p>
    <w:p>
      <w:r>
        <w:rPr>
          <w:rFonts w:ascii="Arial" w:hAnsi="Arial" w:eastAsia="Arial"/>
          <w:b w:val="0"/>
          <w:sz w:val="22"/>
        </w:rPr>
        <w:t>away from you, the one that I love,</w:t>
      </w:r>
    </w:p>
    <w:p>
      <w:r>
        <w:rPr>
          <w:rFonts w:ascii="Arial" w:hAnsi="Arial" w:eastAsia="Arial"/>
          <w:b w:val="0"/>
          <w:sz w:val="22"/>
        </w:rPr>
        <w:t>yes, my true love,</w:t>
      </w:r>
    </w:p>
    <w:p>
      <w:r>
        <w:rPr>
          <w:rFonts w:ascii="Arial" w:hAnsi="Arial" w:eastAsia="Arial"/>
          <w:b w:val="0"/>
          <w:sz w:val="22"/>
        </w:rPr>
        <w:t>yes, my dear,</w:t>
      </w:r>
    </w:p>
    <w:p>
      <w:r>
        <w:rPr>
          <w:rFonts w:ascii="Arial" w:hAnsi="Arial" w:eastAsia="Arial"/>
          <w:b w:val="0"/>
          <w:sz w:val="22"/>
        </w:rPr>
        <w:t>oh, please do come and hold me in your arms,</w:t>
      </w:r>
    </w:p>
    <w:p>
      <w:r>
        <w:rPr>
          <w:rFonts w:ascii="Arial" w:hAnsi="Arial" w:eastAsia="Arial"/>
          <w:b w:val="0"/>
          <w:sz w:val="22"/>
        </w:rPr>
        <w:t>and let me once again feel your delightful charms,</w:t>
      </w:r>
    </w:p>
    <w:p>
      <w:r>
        <w:rPr>
          <w:rFonts w:ascii="Arial" w:hAnsi="Arial" w:eastAsia="Arial"/>
          <w:b w:val="0"/>
          <w:sz w:val="22"/>
        </w:rPr>
        <w:t>and fill me with you compassion,</w:t>
      </w:r>
    </w:p>
    <w:p>
      <w:r>
        <w:rPr>
          <w:rFonts w:ascii="Arial" w:hAnsi="Arial" w:eastAsia="Arial"/>
          <w:b w:val="0"/>
          <w:sz w:val="22"/>
        </w:rPr>
        <w:t>and caring and cheer,</w:t>
      </w:r>
    </w:p>
    <w:p>
      <w:r>
        <w:rPr>
          <w:rFonts w:ascii="Arial" w:hAnsi="Arial" w:eastAsia="Arial"/>
          <w:b w:val="0"/>
          <w:sz w:val="22"/>
        </w:rPr>
        <w:t>and let me hold you so tenderly,</w:t>
      </w:r>
    </w:p>
    <w:p>
      <w:r>
        <w:rPr>
          <w:rFonts w:ascii="Arial" w:hAnsi="Arial" w:eastAsia="Arial"/>
          <w:b w:val="0"/>
          <w:sz w:val="22"/>
        </w:rPr>
        <w:t>and let me hold you close,</w:t>
      </w:r>
    </w:p>
    <w:p>
      <w:r>
        <w:rPr>
          <w:rFonts w:ascii="Arial" w:hAnsi="Arial" w:eastAsia="Arial"/>
          <w:b w:val="0"/>
          <w:sz w:val="22"/>
        </w:rPr>
        <w:t>and kiss you again so gently,</w:t>
      </w:r>
    </w:p>
    <w:p>
      <w:r>
        <w:rPr>
          <w:rFonts w:ascii="Arial" w:hAnsi="Arial" w:eastAsia="Arial"/>
          <w:b w:val="0"/>
          <w:sz w:val="22"/>
        </w:rPr>
        <w:t>because I have had enough of separation anxiety,</w:t>
      </w:r>
    </w:p>
    <w:p>
      <w:r>
        <w:rPr>
          <w:rFonts w:ascii="Arial" w:hAnsi="Arial" w:eastAsia="Arial"/>
          <w:b w:val="0"/>
          <w:sz w:val="22"/>
        </w:rPr>
        <w:t>and the day it has been so cruel to me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treat me so beautifully,</w:t>
      </w:r>
    </w:p>
    <w:p>
      <w:r>
        <w:rPr>
          <w:rFonts w:ascii="Arial" w:hAnsi="Arial" w:eastAsia="Arial"/>
          <w:b w:val="0"/>
          <w:sz w:val="22"/>
        </w:rPr>
        <w:t>and you kiss me so wonderfully,</w:t>
      </w:r>
    </w:p>
    <w:p>
      <w:r>
        <w:rPr>
          <w:rFonts w:ascii="Arial" w:hAnsi="Arial" w:eastAsia="Arial"/>
          <w:b w:val="0"/>
          <w:sz w:val="22"/>
        </w:rPr>
        <w:t>yes, oh, my darling,</w:t>
      </w:r>
    </w:p>
    <w:p>
      <w:r>
        <w:rPr>
          <w:rFonts w:ascii="Arial" w:hAnsi="Arial" w:eastAsia="Arial"/>
          <w:b w:val="0"/>
          <w:sz w:val="22"/>
        </w:rPr>
        <w:t>how greatly, how greatly I have missed you!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