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Higher self</w:t>
      </w:r>
    </w:p>
    <w:p/>
    <w:p>
      <w:r>
        <w:rPr>
          <w:rFonts w:ascii="Arial" w:hAnsi="Arial" w:eastAsia="Arial"/>
          <w:b w:val="0"/>
          <w:sz w:val="22"/>
        </w:rPr>
        <w:t>Higher self,</w:t>
      </w:r>
    </w:p>
    <w:p>
      <w:r>
        <w:rPr>
          <w:rFonts w:ascii="Arial" w:hAnsi="Arial" w:eastAsia="Arial"/>
          <w:b w:val="0"/>
          <w:sz w:val="22"/>
        </w:rPr>
        <w:t>Higher self,</w:t>
      </w:r>
    </w:p>
    <w:p>
      <w:r>
        <w:rPr>
          <w:rFonts w:ascii="Arial" w:hAnsi="Arial" w:eastAsia="Arial"/>
          <w:b w:val="0"/>
          <w:sz w:val="22"/>
        </w:rPr>
        <w:t>time out,</w:t>
      </w:r>
    </w:p>
    <w:p>
      <w:r>
        <w:rPr>
          <w:rFonts w:ascii="Arial" w:hAnsi="Arial" w:eastAsia="Arial"/>
          <w:b w:val="0"/>
          <w:sz w:val="22"/>
        </w:rPr>
        <w:t>happiness,</w:t>
      </w:r>
    </w:p>
    <w:p>
      <w:r>
        <w:rPr>
          <w:rFonts w:ascii="Arial" w:hAnsi="Arial" w:eastAsia="Arial"/>
          <w:b w:val="0"/>
          <w:sz w:val="22"/>
        </w:rPr>
        <w:t>meditation,</w:t>
      </w:r>
    </w:p>
    <w:p>
      <w:r>
        <w:rPr>
          <w:rFonts w:ascii="Arial" w:hAnsi="Arial" w:eastAsia="Arial"/>
          <w:b w:val="0"/>
          <w:sz w:val="22"/>
        </w:rPr>
        <w:t>relaxation,</w:t>
      </w:r>
    </w:p>
    <w:p>
      <w:r>
        <w:rPr>
          <w:rFonts w:ascii="Arial" w:hAnsi="Arial" w:eastAsia="Arial"/>
          <w:b w:val="0"/>
          <w:sz w:val="22"/>
        </w:rPr>
        <w:t>it is much better for the soul</w:t>
      </w:r>
    </w:p>
    <w:p>
      <w:r>
        <w:rPr>
          <w:rFonts w:ascii="Arial" w:hAnsi="Arial" w:eastAsia="Arial"/>
          <w:b w:val="0"/>
          <w:sz w:val="22"/>
        </w:rPr>
        <w:t>than wealth, wealth, wealth,</w:t>
      </w:r>
    </w:p>
    <w:p>
      <w:r>
        <w:rPr>
          <w:rFonts w:ascii="Arial" w:hAnsi="Arial" w:eastAsia="Arial"/>
          <w:b w:val="0"/>
          <w:sz w:val="22"/>
        </w:rPr>
        <w:t>because it is not good for your health,</w:t>
      </w:r>
    </w:p>
    <w:p>
      <w:r>
        <w:rPr>
          <w:rFonts w:ascii="Arial" w:hAnsi="Arial" w:eastAsia="Arial"/>
          <w:b w:val="0"/>
          <w:sz w:val="22"/>
        </w:rPr>
        <w:t>and some say money it Is a necessary evil,</w:t>
      </w:r>
    </w:p>
    <w:p>
      <w:r>
        <w:rPr>
          <w:rFonts w:ascii="Arial" w:hAnsi="Arial" w:eastAsia="Arial"/>
          <w:b w:val="0"/>
          <w:sz w:val="22"/>
        </w:rPr>
        <w:t>but only if you do not find the right solutions to problems,</w:t>
      </w:r>
    </w:p>
    <w:p>
      <w:r>
        <w:rPr>
          <w:rFonts w:ascii="Arial" w:hAnsi="Arial" w:eastAsia="Arial"/>
          <w:b w:val="0"/>
          <w:sz w:val="22"/>
        </w:rPr>
        <w:t>and you over value things,</w:t>
      </w:r>
    </w:p>
    <w:p>
      <w:r>
        <w:rPr>
          <w:rFonts w:ascii="Arial" w:hAnsi="Arial" w:eastAsia="Arial"/>
          <w:b w:val="0"/>
          <w:sz w:val="22"/>
        </w:rPr>
        <w:t>and if you do in that case,</w:t>
      </w:r>
    </w:p>
    <w:p>
      <w:r>
        <w:rPr>
          <w:rFonts w:ascii="Arial" w:hAnsi="Arial" w:eastAsia="Arial"/>
          <w:b w:val="0"/>
          <w:sz w:val="22"/>
        </w:rPr>
        <w:t>only misery can that way of thinking bring,</w:t>
      </w:r>
    </w:p>
    <w:p>
      <w:r>
        <w:rPr>
          <w:rFonts w:ascii="Arial" w:hAnsi="Arial" w:eastAsia="Arial"/>
          <w:b w:val="0"/>
          <w:sz w:val="22"/>
        </w:rPr>
        <w:t>and what good is that,</w:t>
      </w:r>
    </w:p>
    <w:p>
      <w:r>
        <w:rPr>
          <w:rFonts w:ascii="Arial" w:hAnsi="Arial" w:eastAsia="Arial"/>
          <w:b w:val="0"/>
          <w:sz w:val="22"/>
        </w:rPr>
        <w:t>because shouldn't you want your heart to sing,</w:t>
      </w:r>
    </w:p>
    <w:p>
      <w:r>
        <w:rPr>
          <w:rFonts w:ascii="Arial" w:hAnsi="Arial" w:eastAsia="Arial"/>
          <w:b w:val="0"/>
          <w:sz w:val="22"/>
        </w:rPr>
        <w:t>to sing instead of you crying,</w:t>
      </w:r>
    </w:p>
    <w:p>
      <w:r>
        <w:rPr>
          <w:rFonts w:ascii="Arial" w:hAnsi="Arial" w:eastAsia="Arial"/>
          <w:b w:val="0"/>
          <w:sz w:val="22"/>
        </w:rPr>
        <w:t>crying, over countless things,</w:t>
      </w:r>
    </w:p>
    <w:p>
      <w:r>
        <w:rPr>
          <w:rFonts w:ascii="Arial" w:hAnsi="Arial" w:eastAsia="Arial"/>
          <w:b w:val="0"/>
          <w:sz w:val="22"/>
        </w:rPr>
        <w:t>countless things that you wish you had,</w:t>
      </w:r>
    </w:p>
    <w:p>
      <w:r>
        <w:rPr>
          <w:rFonts w:ascii="Arial" w:hAnsi="Arial" w:eastAsia="Arial"/>
          <w:b w:val="0"/>
          <w:sz w:val="22"/>
        </w:rPr>
        <w:t>things that you cannot afford,</w:t>
      </w:r>
    </w:p>
    <w:p>
      <w:r>
        <w:rPr>
          <w:rFonts w:ascii="Arial" w:hAnsi="Arial" w:eastAsia="Arial"/>
          <w:b w:val="0"/>
          <w:sz w:val="22"/>
        </w:rPr>
        <w:t>and the work to achieve and buy them,</w:t>
      </w:r>
    </w:p>
    <w:p>
      <w:r>
        <w:rPr>
          <w:rFonts w:ascii="Arial" w:hAnsi="Arial" w:eastAsia="Arial"/>
          <w:b w:val="0"/>
          <w:sz w:val="22"/>
        </w:rPr>
        <w:t>it drives many people mad,</w:t>
      </w:r>
    </w:p>
    <w:p>
      <w:r>
        <w:rPr>
          <w:rFonts w:ascii="Arial" w:hAnsi="Arial" w:eastAsia="Arial"/>
          <w:b w:val="0"/>
          <w:sz w:val="22"/>
        </w:rPr>
        <w:t>and causes great stress and financial suffering,</w:t>
      </w:r>
    </w:p>
    <w:p>
      <w:r>
        <w:rPr>
          <w:rFonts w:ascii="Arial" w:hAnsi="Arial" w:eastAsia="Arial"/>
          <w:b w:val="0"/>
          <w:sz w:val="22"/>
        </w:rPr>
        <w:t>and suffering it is a truly terrible thing,</w:t>
      </w:r>
    </w:p>
    <w:p>
      <w:r>
        <w:rPr>
          <w:rFonts w:ascii="Arial" w:hAnsi="Arial" w:eastAsia="Arial"/>
          <w:b w:val="0"/>
          <w:sz w:val="22"/>
        </w:rPr>
        <w:t>and what good to the world is it when because of money,</w:t>
      </w:r>
    </w:p>
    <w:p>
      <w:r>
        <w:rPr>
          <w:rFonts w:ascii="Arial" w:hAnsi="Arial" w:eastAsia="Arial"/>
          <w:b w:val="0"/>
          <w:sz w:val="22"/>
        </w:rPr>
        <w:t>there are so many people struggling to survive,</w:t>
      </w:r>
    </w:p>
    <w:p>
      <w:r>
        <w:rPr>
          <w:rFonts w:ascii="Arial" w:hAnsi="Arial" w:eastAsia="Arial"/>
          <w:b w:val="0"/>
          <w:sz w:val="22"/>
        </w:rPr>
        <w:t>and in extremis because of money,</w:t>
      </w:r>
    </w:p>
    <w:p>
      <w:r>
        <w:rPr>
          <w:rFonts w:ascii="Arial" w:hAnsi="Arial" w:eastAsia="Arial"/>
          <w:b w:val="0"/>
          <w:sz w:val="22"/>
        </w:rPr>
        <w:t>and lack of food and medicine,</w:t>
      </w:r>
    </w:p>
    <w:p>
      <w:r>
        <w:rPr>
          <w:rFonts w:ascii="Arial" w:hAnsi="Arial" w:eastAsia="Arial"/>
          <w:b w:val="0"/>
          <w:sz w:val="22"/>
        </w:rPr>
        <w:t>far too many people far too often die,</w:t>
      </w:r>
    </w:p>
    <w:p>
      <w:r>
        <w:rPr>
          <w:rFonts w:ascii="Arial" w:hAnsi="Arial" w:eastAsia="Arial"/>
          <w:b w:val="0"/>
          <w:sz w:val="22"/>
        </w:rPr>
        <w:t>and that is no good at all,</w:t>
      </w:r>
    </w:p>
    <w:p>
      <w:r>
        <w:rPr>
          <w:rFonts w:ascii="Arial" w:hAnsi="Arial" w:eastAsia="Arial"/>
          <w:b w:val="0"/>
          <w:sz w:val="22"/>
        </w:rPr>
        <w:t>and shouldn't we change our ways,</w:t>
      </w:r>
    </w:p>
    <w:p>
      <w:r>
        <w:rPr>
          <w:rFonts w:ascii="Arial" w:hAnsi="Arial" w:eastAsia="Arial"/>
          <w:b w:val="0"/>
          <w:sz w:val="22"/>
        </w:rPr>
        <w:t>and focus on well-being more often and mental health,</w:t>
      </w:r>
    </w:p>
    <w:p>
      <w:r>
        <w:rPr>
          <w:rFonts w:ascii="Arial" w:hAnsi="Arial" w:eastAsia="Arial"/>
          <w:b w:val="0"/>
          <w:sz w:val="22"/>
        </w:rPr>
        <w:t>instead of this awful, awful financial hell,</w:t>
      </w:r>
    </w:p>
    <w:p>
      <w:r>
        <w:rPr>
          <w:rFonts w:ascii="Arial" w:hAnsi="Arial" w:eastAsia="Arial"/>
          <w:b w:val="0"/>
          <w:sz w:val="22"/>
        </w:rPr>
        <w:t>that we have inflicted upon the world,</w:t>
      </w:r>
    </w:p>
    <w:p>
      <w:r>
        <w:rPr>
          <w:rFonts w:ascii="Arial" w:hAnsi="Arial" w:eastAsia="Arial"/>
          <w:b w:val="0"/>
          <w:sz w:val="22"/>
        </w:rPr>
        <w:t>well, it makes sense to me,</w:t>
      </w:r>
    </w:p>
    <w:p>
      <w:r>
        <w:rPr>
          <w:rFonts w:ascii="Arial" w:hAnsi="Arial" w:eastAsia="Arial"/>
          <w:b w:val="0"/>
          <w:sz w:val="22"/>
        </w:rPr>
        <w:t>because I do not see the point,</w:t>
      </w:r>
    </w:p>
    <w:p>
      <w:r>
        <w:rPr>
          <w:rFonts w:ascii="Arial" w:hAnsi="Arial" w:eastAsia="Arial"/>
          <w:b w:val="0"/>
          <w:sz w:val="22"/>
        </w:rPr>
        <w:t>of wasting most of my life chasing money continually,</w:t>
      </w:r>
    </w:p>
    <w:p>
      <w:r>
        <w:rPr>
          <w:rFonts w:ascii="Arial" w:hAnsi="Arial" w:eastAsia="Arial"/>
          <w:b w:val="0"/>
          <w:sz w:val="22"/>
        </w:rPr>
        <w:t>because I would rather focus on the higher self,</w:t>
      </w:r>
    </w:p>
    <w:p>
      <w:r>
        <w:rPr>
          <w:rFonts w:ascii="Arial" w:hAnsi="Arial" w:eastAsia="Arial"/>
          <w:b w:val="0"/>
          <w:sz w:val="22"/>
        </w:rPr>
        <w:t>my higher self,</w:t>
      </w:r>
    </w:p>
    <w:p>
      <w:r>
        <w:rPr>
          <w:rFonts w:ascii="Arial" w:hAnsi="Arial" w:eastAsia="Arial"/>
          <w:b w:val="0"/>
          <w:sz w:val="22"/>
        </w:rPr>
        <w:t>because time out,</w:t>
      </w:r>
    </w:p>
    <w:p>
      <w:r>
        <w:rPr>
          <w:rFonts w:ascii="Arial" w:hAnsi="Arial" w:eastAsia="Arial"/>
          <w:b w:val="0"/>
          <w:sz w:val="22"/>
        </w:rPr>
        <w:t>and happiness wherever you can find it,</w:t>
      </w:r>
    </w:p>
    <w:p>
      <w:r>
        <w:rPr>
          <w:rFonts w:ascii="Arial" w:hAnsi="Arial" w:eastAsia="Arial"/>
          <w:b w:val="0"/>
          <w:sz w:val="22"/>
        </w:rPr>
        <w:t>and meditation,</w:t>
      </w:r>
    </w:p>
    <w:p>
      <w:r>
        <w:rPr>
          <w:rFonts w:ascii="Arial" w:hAnsi="Arial" w:eastAsia="Arial"/>
          <w:b w:val="0"/>
          <w:sz w:val="22"/>
        </w:rPr>
        <w:t>and relaxation,</w:t>
      </w:r>
    </w:p>
    <w:p>
      <w:r>
        <w:rPr>
          <w:rFonts w:ascii="Arial" w:hAnsi="Arial" w:eastAsia="Arial"/>
          <w:b w:val="0"/>
          <w:sz w:val="22"/>
        </w:rPr>
        <w:t>and time with friends and family,</w:t>
      </w:r>
    </w:p>
    <w:p>
      <w:r>
        <w:rPr>
          <w:rFonts w:ascii="Arial" w:hAnsi="Arial" w:eastAsia="Arial"/>
          <w:b w:val="0"/>
          <w:sz w:val="22"/>
        </w:rPr>
        <w:t>well, it is much better for the soul,</w:t>
      </w:r>
    </w:p>
    <w:p>
      <w:r>
        <w:rPr>
          <w:rFonts w:ascii="Arial" w:hAnsi="Arial" w:eastAsia="Arial"/>
          <w:b w:val="0"/>
          <w:sz w:val="22"/>
        </w:rPr>
        <w:t>much better for the soul.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