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Higher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lift up the mind with what does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inspiration is rejuvenation,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 brain awakes with questions,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curiosities that so come in such a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higher, higher, never tire,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tire of education and learning,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dullness of mind does put you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such a coma your happiness may never be complete,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be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inspired by all that you do and all those that you meet,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is the point of going through life asleep?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