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Here we are</w:t>
      </w:r>
    </w:p>
    <w:p/>
    <w:p>
      <w:r>
        <w:rPr>
          <w:rFonts w:ascii="Arial" w:hAnsi="Arial" w:eastAsia="Arial"/>
          <w:b w:val="0"/>
          <w:sz w:val="22"/>
        </w:rPr>
        <w:t>Here we are, us, us with gentle minds,</w:t>
      </w:r>
    </w:p>
    <w:p>
      <w:r>
        <w:rPr>
          <w:rFonts w:ascii="Arial" w:hAnsi="Arial" w:eastAsia="Arial"/>
          <w:b w:val="0"/>
          <w:sz w:val="22"/>
        </w:rPr>
        <w:t>gentle minds and scars,</w:t>
      </w:r>
    </w:p>
    <w:p>
      <w:r>
        <w:rPr>
          <w:rFonts w:ascii="Arial" w:hAnsi="Arial" w:eastAsia="Arial"/>
          <w:b w:val="0"/>
          <w:sz w:val="22"/>
        </w:rPr>
        <w:t>and broken hearts,</w:t>
      </w:r>
    </w:p>
    <w:p>
      <w:r>
        <w:rPr>
          <w:rFonts w:ascii="Arial" w:hAnsi="Arial" w:eastAsia="Arial"/>
          <w:b w:val="0"/>
          <w:sz w:val="22"/>
        </w:rPr>
        <w:t>and tearful eyes,</w:t>
      </w:r>
    </w:p>
    <w:p>
      <w:r>
        <w:rPr>
          <w:rFonts w:ascii="Arial" w:hAnsi="Arial" w:eastAsia="Arial"/>
          <w:b w:val="0"/>
          <w:sz w:val="22"/>
        </w:rPr>
        <w:t>and traumatised minds on the precipices of life,</w:t>
      </w:r>
    </w:p>
    <w:p>
      <w:r>
        <w:rPr>
          <w:rFonts w:ascii="Arial" w:hAnsi="Arial" w:eastAsia="Arial"/>
          <w:b w:val="0"/>
          <w:sz w:val="22"/>
        </w:rPr>
        <w:t>yes, here we are waiting for angels,</w:t>
      </w:r>
    </w:p>
    <w:p>
      <w:r>
        <w:rPr>
          <w:rFonts w:ascii="Arial" w:hAnsi="Arial" w:eastAsia="Arial"/>
          <w:b w:val="0"/>
          <w:sz w:val="22"/>
        </w:rPr>
        <w:t>waiting for heaven to take us,</w:t>
      </w:r>
    </w:p>
    <w:p>
      <w:r>
        <w:rPr>
          <w:rFonts w:ascii="Arial" w:hAnsi="Arial" w:eastAsia="Arial"/>
          <w:b w:val="0"/>
          <w:sz w:val="22"/>
        </w:rPr>
        <w:t>waiting for God to wake us,</w:t>
      </w:r>
    </w:p>
    <w:p>
      <w:r>
        <w:rPr>
          <w:rFonts w:ascii="Arial" w:hAnsi="Arial" w:eastAsia="Arial"/>
          <w:b w:val="0"/>
          <w:sz w:val="22"/>
        </w:rPr>
        <w:t>waiting for God to wake us on the other side,</w:t>
      </w:r>
    </w:p>
    <w:p>
      <w:r>
        <w:rPr>
          <w:rFonts w:ascii="Arial" w:hAnsi="Arial" w:eastAsia="Arial"/>
          <w:b w:val="0"/>
          <w:sz w:val="22"/>
        </w:rPr>
        <w:t>whilst having to live with devils with evil minds,</w:t>
      </w:r>
    </w:p>
    <w:p>
      <w:r>
        <w:rPr>
          <w:rFonts w:ascii="Arial" w:hAnsi="Arial" w:eastAsia="Arial"/>
          <w:b w:val="0"/>
          <w:sz w:val="22"/>
        </w:rPr>
        <w:t>and here we are, counting the time,</w:t>
      </w:r>
    </w:p>
    <w:p>
      <w:r>
        <w:rPr>
          <w:rFonts w:ascii="Arial" w:hAnsi="Arial" w:eastAsia="Arial"/>
          <w:b w:val="0"/>
          <w:sz w:val="22"/>
        </w:rPr>
        <w:t>waiting for the sublime,</w:t>
      </w:r>
    </w:p>
    <w:p>
      <w:r>
        <w:rPr>
          <w:rFonts w:ascii="Arial" w:hAnsi="Arial" w:eastAsia="Arial"/>
          <w:b w:val="0"/>
          <w:sz w:val="22"/>
        </w:rPr>
        <w:t>with no heaven on Earth in sight,</w:t>
      </w:r>
    </w:p>
    <w:p>
      <w:r>
        <w:rPr>
          <w:rFonts w:ascii="Arial" w:hAnsi="Arial" w:eastAsia="Arial"/>
          <w:b w:val="0"/>
          <w:sz w:val="22"/>
        </w:rPr>
        <w:t>but destruction and savagery,</w:t>
      </w:r>
    </w:p>
    <w:p>
      <w:r>
        <w:rPr>
          <w:rFonts w:ascii="Arial" w:hAnsi="Arial" w:eastAsia="Arial"/>
          <w:b w:val="0"/>
          <w:sz w:val="22"/>
        </w:rPr>
        <w:t>and barbarity in dystopian times,</w:t>
      </w:r>
    </w:p>
    <w:p>
      <w:r>
        <w:rPr>
          <w:rFonts w:ascii="Arial" w:hAnsi="Arial" w:eastAsia="Arial"/>
          <w:b w:val="0"/>
          <w:sz w:val="22"/>
        </w:rPr>
        <w:t>yes, here we are,</w:t>
      </w:r>
    </w:p>
    <w:p>
      <w:r>
        <w:rPr>
          <w:rFonts w:ascii="Arial" w:hAnsi="Arial" w:eastAsia="Arial"/>
          <w:b w:val="0"/>
          <w:sz w:val="22"/>
        </w:rPr>
        <w:t>trying not to be hard of heart,</w:t>
      </w:r>
    </w:p>
    <w:p>
      <w:r>
        <w:rPr>
          <w:rFonts w:ascii="Arial" w:hAnsi="Arial" w:eastAsia="Arial"/>
          <w:b w:val="0"/>
          <w:sz w:val="22"/>
        </w:rPr>
        <w:t>and cold and callous of mind,</w:t>
      </w:r>
    </w:p>
    <w:p>
      <w:r>
        <w:rPr>
          <w:rFonts w:ascii="Arial" w:hAnsi="Arial" w:eastAsia="Arial"/>
          <w:b w:val="0"/>
          <w:sz w:val="22"/>
        </w:rPr>
        <w:t>yes, here we are, here we are with such pain inside,</w:t>
      </w:r>
    </w:p>
    <w:p>
      <w:r>
        <w:rPr>
          <w:rFonts w:ascii="Arial" w:hAnsi="Arial" w:eastAsia="Arial"/>
          <w:b w:val="0"/>
          <w:sz w:val="22"/>
        </w:rPr>
        <w:t>yes, here we are, trying to crawl out of the shadows,</w:t>
      </w:r>
    </w:p>
    <w:p>
      <w:r>
        <w:rPr>
          <w:rFonts w:ascii="Arial" w:hAnsi="Arial" w:eastAsia="Arial"/>
          <w:b w:val="0"/>
          <w:sz w:val="22"/>
        </w:rPr>
        <w:t>whilst looking for the light,</w:t>
      </w:r>
    </w:p>
    <w:p>
      <w:r>
        <w:rPr>
          <w:rFonts w:ascii="Arial" w:hAnsi="Arial" w:eastAsia="Arial"/>
          <w:b w:val="0"/>
          <w:sz w:val="22"/>
        </w:rPr>
        <w:t>and whilst having to suffer the ignorant and the unkind.</w:t>
      </w:r>
    </w:p>
    <w:p>
      <w:r>
        <w:rPr>
          <w:rFonts w:ascii="Arial" w:hAnsi="Arial" w:eastAsia="Arial"/>
          <w:b w:val="0"/>
          <w:sz w:val="22"/>
        </w:rPr>
        <w:t>Yes, here we are, waiting with jaded minds,</w:t>
      </w:r>
    </w:p>
    <w:p>
      <w:r>
        <w:rPr>
          <w:rFonts w:ascii="Arial" w:hAnsi="Arial" w:eastAsia="Arial"/>
          <w:b w:val="0"/>
          <w:sz w:val="22"/>
        </w:rPr>
        <w:t>yes, here we are, hoping for fate to change,</w:t>
      </w:r>
    </w:p>
    <w:p>
      <w:r>
        <w:rPr>
          <w:rFonts w:ascii="Arial" w:hAnsi="Arial" w:eastAsia="Arial"/>
          <w:b w:val="0"/>
          <w:sz w:val="22"/>
        </w:rPr>
        <w:t>and waiting to be blessed by happiness, in the meantime,</w:t>
      </w:r>
    </w:p>
    <w:p>
      <w:r>
        <w:rPr>
          <w:rFonts w:ascii="Arial" w:hAnsi="Arial" w:eastAsia="Arial"/>
          <w:b w:val="0"/>
          <w:sz w:val="22"/>
        </w:rPr>
        <w:t>waiting impatiently as joy too infrequently flows,</w:t>
      </w:r>
    </w:p>
    <w:p>
      <w:r>
        <w:rPr>
          <w:rFonts w:ascii="Arial" w:hAnsi="Arial" w:eastAsia="Arial"/>
          <w:b w:val="0"/>
          <w:sz w:val="22"/>
        </w:rPr>
        <w:t>and sadness mostly grows and grows,</w:t>
      </w:r>
    </w:p>
    <w:p>
      <w:r>
        <w:rPr>
          <w:rFonts w:ascii="Arial" w:hAnsi="Arial" w:eastAsia="Arial"/>
          <w:b w:val="0"/>
          <w:sz w:val="22"/>
        </w:rPr>
        <w:t>and oh, what a world it is,</w:t>
      </w:r>
    </w:p>
    <w:p>
      <w:r>
        <w:rPr>
          <w:rFonts w:ascii="Arial" w:hAnsi="Arial" w:eastAsia="Arial"/>
          <w:b w:val="0"/>
          <w:sz w:val="22"/>
        </w:rPr>
        <w:t>a world of suffering and inhumanity to humanity,</w:t>
      </w:r>
    </w:p>
    <w:p>
      <w:r>
        <w:rPr>
          <w:rFonts w:ascii="Arial" w:hAnsi="Arial" w:eastAsia="Arial"/>
          <w:b w:val="0"/>
          <w:sz w:val="22"/>
        </w:rPr>
        <w:t>a world of pressure and a world of anxiety,</w:t>
      </w:r>
    </w:p>
    <w:p>
      <w:r>
        <w:rPr>
          <w:rFonts w:ascii="Arial" w:hAnsi="Arial" w:eastAsia="Arial"/>
          <w:b w:val="0"/>
          <w:sz w:val="22"/>
        </w:rPr>
        <w:t>a world that grinds us down into the ground,</w:t>
      </w:r>
    </w:p>
    <w:p>
      <w:r>
        <w:rPr>
          <w:rFonts w:ascii="Arial" w:hAnsi="Arial" w:eastAsia="Arial"/>
          <w:b w:val="0"/>
          <w:sz w:val="22"/>
        </w:rPr>
        <w:t>a world that spins us around and around,</w:t>
      </w:r>
    </w:p>
    <w:p>
      <w:r>
        <w:rPr>
          <w:rFonts w:ascii="Arial" w:hAnsi="Arial" w:eastAsia="Arial"/>
          <w:b w:val="0"/>
          <w:sz w:val="22"/>
        </w:rPr>
        <w:t>leaving us back where we started far too many times.</w:t>
      </w:r>
    </w:p>
    <w:p>
      <w:r>
        <w:rPr>
          <w:rFonts w:ascii="Arial" w:hAnsi="Arial" w:eastAsia="Arial"/>
          <w:b w:val="0"/>
          <w:sz w:val="22"/>
        </w:rPr>
        <w:t>Yes, here we are,</w:t>
      </w:r>
    </w:p>
    <w:p>
      <w:r>
        <w:rPr>
          <w:rFonts w:ascii="Arial" w:hAnsi="Arial" w:eastAsia="Arial"/>
          <w:b w:val="0"/>
          <w:sz w:val="22"/>
        </w:rPr>
        <w:t>hoping for the best whilst living with the worst,</w:t>
      </w:r>
    </w:p>
    <w:p>
      <w:r>
        <w:rPr>
          <w:rFonts w:ascii="Arial" w:hAnsi="Arial" w:eastAsia="Arial"/>
          <w:b w:val="0"/>
          <w:sz w:val="22"/>
        </w:rPr>
        <w:t>yes, here we are looking for the answers,</w:t>
      </w:r>
    </w:p>
    <w:p>
      <w:r>
        <w:rPr>
          <w:rFonts w:ascii="Arial" w:hAnsi="Arial" w:eastAsia="Arial"/>
          <w:b w:val="0"/>
          <w:sz w:val="22"/>
        </w:rPr>
        <w:t>but mostly finding no answers at all,</w:t>
      </w:r>
    </w:p>
    <w:p>
      <w:r>
        <w:rPr>
          <w:rFonts w:ascii="Arial" w:hAnsi="Arial" w:eastAsia="Arial"/>
          <w:b w:val="0"/>
          <w:sz w:val="22"/>
        </w:rPr>
        <w:t>in the chaos of the times,</w:t>
      </w:r>
    </w:p>
    <w:p>
      <w:r>
        <w:rPr>
          <w:rFonts w:ascii="Arial" w:hAnsi="Arial" w:eastAsia="Arial"/>
          <w:b w:val="0"/>
          <w:sz w:val="22"/>
        </w:rPr>
        <w:t>and for the answers to life’s problems,</w:t>
      </w:r>
    </w:p>
    <w:p>
      <w:r>
        <w:rPr>
          <w:rFonts w:ascii="Arial" w:hAnsi="Arial" w:eastAsia="Arial"/>
          <w:b w:val="0"/>
          <w:sz w:val="22"/>
        </w:rPr>
        <w:t>having to rely on God to mostly provide.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