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Here is Oscar Wilde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library, here is Oscar Wilde,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Kant,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Hitler in Mein Kampf,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Tolkien,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Tolstoy,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Sylvia Plath,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Sigmund Freud,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is Winston Churchill,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their brains at rest upon the racks,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here, the avid reader awaits,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ready to take them home and relax,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ready to devour the pages of their autobiographies,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biographies,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their words with beady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sat by the fire 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not ready,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not ready to face the world again that day or the 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instead,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only tea and biscuits,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beside the fireside,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what could be better than that?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