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Help me heal, God</w:t>
      </w:r>
    </w:p>
    <w:p/>
    <w:p>
      <w:r>
        <w:rPr>
          <w:rFonts w:ascii="Arial" w:hAnsi="Arial" w:eastAsia="Arial"/>
          <w:b w:val="0"/>
          <w:sz w:val="22"/>
        </w:rPr>
        <w:t>Help me heal, God,</w:t>
      </w:r>
    </w:p>
    <w:p>
      <w:r>
        <w:rPr>
          <w:rFonts w:ascii="Arial" w:hAnsi="Arial" w:eastAsia="Arial"/>
          <w:b w:val="0"/>
          <w:sz w:val="22"/>
        </w:rPr>
        <w:t>help me find my way out of the dark and into the light,</w:t>
      </w:r>
    </w:p>
    <w:p>
      <w:r>
        <w:rPr>
          <w:rFonts w:ascii="Arial" w:hAnsi="Arial" w:eastAsia="Arial"/>
          <w:b w:val="0"/>
          <w:sz w:val="22"/>
        </w:rPr>
        <w:t>help me find my feet,</w:t>
      </w:r>
    </w:p>
    <w:p>
      <w:r>
        <w:rPr>
          <w:rFonts w:ascii="Arial" w:hAnsi="Arial" w:eastAsia="Arial"/>
          <w:b w:val="0"/>
          <w:sz w:val="22"/>
        </w:rPr>
        <w:t>and help me move forward along the rocky road of life,</w:t>
      </w:r>
    </w:p>
    <w:p>
      <w:r>
        <w:rPr>
          <w:rFonts w:ascii="Arial" w:hAnsi="Arial" w:eastAsia="Arial"/>
          <w:b w:val="0"/>
          <w:sz w:val="22"/>
        </w:rPr>
        <w:t>yes, please, help me dear God,</w:t>
      </w:r>
    </w:p>
    <w:p>
      <w:r>
        <w:rPr>
          <w:rFonts w:ascii="Arial" w:hAnsi="Arial" w:eastAsia="Arial"/>
          <w:b w:val="0"/>
          <w:sz w:val="22"/>
        </w:rPr>
        <w:t>help me choose the right path,</w:t>
      </w:r>
    </w:p>
    <w:p>
      <w:r>
        <w:rPr>
          <w:rFonts w:ascii="Arial" w:hAnsi="Arial" w:eastAsia="Arial"/>
          <w:b w:val="0"/>
          <w:sz w:val="22"/>
        </w:rPr>
        <w:t>and let me move forwards out of the pain,</w:t>
      </w:r>
    </w:p>
    <w:p>
      <w:r>
        <w:rPr>
          <w:rFonts w:ascii="Arial" w:hAnsi="Arial" w:eastAsia="Arial"/>
          <w:b w:val="0"/>
          <w:sz w:val="22"/>
        </w:rPr>
        <w:t>and let me find myself again,</w:t>
      </w:r>
    </w:p>
    <w:p>
      <w:r>
        <w:rPr>
          <w:rFonts w:ascii="Arial" w:hAnsi="Arial" w:eastAsia="Arial"/>
          <w:b w:val="0"/>
          <w:sz w:val="22"/>
        </w:rPr>
        <w:t>and dear God, please hold back time,</w:t>
      </w:r>
    </w:p>
    <w:p>
      <w:r>
        <w:rPr>
          <w:rFonts w:ascii="Arial" w:hAnsi="Arial" w:eastAsia="Arial"/>
          <w:b w:val="0"/>
          <w:sz w:val="22"/>
        </w:rPr>
        <w:t>please, I beg of thee,</w:t>
      </w:r>
    </w:p>
    <w:p>
      <w:r>
        <w:rPr>
          <w:rFonts w:ascii="Arial" w:hAnsi="Arial" w:eastAsia="Arial"/>
          <w:b w:val="0"/>
          <w:sz w:val="22"/>
        </w:rPr>
        <w:t>because I have no wish to waste it on pain,</w:t>
      </w:r>
    </w:p>
    <w:p>
      <w:r>
        <w:rPr>
          <w:rFonts w:ascii="Arial" w:hAnsi="Arial" w:eastAsia="Arial"/>
          <w:b w:val="0"/>
          <w:sz w:val="22"/>
        </w:rPr>
        <w:t>and life is far too precious,</w:t>
      </w:r>
    </w:p>
    <w:p>
      <w:r>
        <w:rPr>
          <w:rFonts w:ascii="Arial" w:hAnsi="Arial" w:eastAsia="Arial"/>
          <w:b w:val="0"/>
          <w:sz w:val="22"/>
        </w:rPr>
        <w:t>because in this life, dear God,</w:t>
      </w:r>
    </w:p>
    <w:p>
      <w:r>
        <w:rPr>
          <w:rFonts w:ascii="Arial" w:hAnsi="Arial" w:eastAsia="Arial"/>
          <w:b w:val="0"/>
          <w:sz w:val="22"/>
        </w:rPr>
        <w:t>you do not give us much time,</w:t>
      </w:r>
    </w:p>
    <w:p>
      <w:r>
        <w:rPr>
          <w:rFonts w:ascii="Arial" w:hAnsi="Arial" w:eastAsia="Arial"/>
          <w:b w:val="0"/>
          <w:sz w:val="22"/>
        </w:rPr>
        <w:t>and it is a terrible shame.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