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Heavy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Heavy on the mind.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Heavy.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Heavy times.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out.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Weighed down with far too much on the mind.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much anxiety and depression.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little peace of mind.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much war, chaos, and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enough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enough time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disasters of 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disasters that weigh heavy,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disasters that always weigh heavy on the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