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Heaven</w:t>
      </w:r>
    </w:p>
    <w:p/>
    <w:p>
      <w:r>
        <w:rPr>
          <w:rFonts w:ascii="Arial" w:hAnsi="Arial" w:eastAsia="Arial"/>
          <w:b w:val="0"/>
          <w:sz w:val="22"/>
        </w:rPr>
        <w:t>Heaven,</w:t>
      </w:r>
    </w:p>
    <w:p>
      <w:r>
        <w:rPr>
          <w:rFonts w:ascii="Arial" w:hAnsi="Arial" w:eastAsia="Arial"/>
          <w:b w:val="0"/>
          <w:sz w:val="22"/>
        </w:rPr>
        <w:t>wherever I am with you,</w:t>
      </w:r>
    </w:p>
    <w:p>
      <w:r>
        <w:rPr>
          <w:rFonts w:ascii="Arial" w:hAnsi="Arial" w:eastAsia="Arial"/>
          <w:b w:val="0"/>
          <w:sz w:val="22"/>
        </w:rPr>
        <w:t>yes, in heaven it is true,</w:t>
      </w:r>
    </w:p>
    <w:p>
      <w:r>
        <w:rPr>
          <w:rFonts w:ascii="Arial" w:hAnsi="Arial" w:eastAsia="Arial"/>
          <w:b w:val="0"/>
          <w:sz w:val="22"/>
        </w:rPr>
        <w:t>because you,</w:t>
      </w:r>
    </w:p>
    <w:p>
      <w:r>
        <w:rPr>
          <w:rFonts w:ascii="Arial" w:hAnsi="Arial" w:eastAsia="Arial"/>
          <w:b w:val="0"/>
          <w:sz w:val="22"/>
        </w:rPr>
        <w:t>you complete me you do,</w:t>
      </w:r>
    </w:p>
    <w:p>
      <w:r>
        <w:rPr>
          <w:rFonts w:ascii="Arial" w:hAnsi="Arial" w:eastAsia="Arial"/>
          <w:b w:val="0"/>
          <w:sz w:val="22"/>
        </w:rPr>
        <w:t>and when you hold me in your arms,</w:t>
      </w:r>
    </w:p>
    <w:p>
      <w:r>
        <w:rPr>
          <w:rFonts w:ascii="Arial" w:hAnsi="Arial" w:eastAsia="Arial"/>
          <w:b w:val="0"/>
          <w:sz w:val="22"/>
        </w:rPr>
        <w:t>how much better could it be,</w:t>
      </w:r>
    </w:p>
    <w:p>
      <w:r>
        <w:rPr>
          <w:rFonts w:ascii="Arial" w:hAnsi="Arial" w:eastAsia="Arial"/>
          <w:b w:val="0"/>
          <w:sz w:val="22"/>
        </w:rPr>
        <w:t>no better at all,</w:t>
      </w:r>
    </w:p>
    <w:p>
      <w:r>
        <w:rPr>
          <w:rFonts w:ascii="Arial" w:hAnsi="Arial" w:eastAsia="Arial"/>
          <w:b w:val="0"/>
          <w:sz w:val="22"/>
        </w:rPr>
        <w:t>because the unfettered joy that you bring to me,</w:t>
      </w:r>
    </w:p>
    <w:p>
      <w:r>
        <w:rPr>
          <w:rFonts w:ascii="Arial" w:hAnsi="Arial" w:eastAsia="Arial"/>
          <w:b w:val="0"/>
          <w:sz w:val="22"/>
        </w:rPr>
        <w:t>it is as if magic conjured up in a magician’s dream,</w:t>
      </w:r>
    </w:p>
    <w:p>
      <w:r>
        <w:rPr>
          <w:rFonts w:ascii="Arial" w:hAnsi="Arial" w:eastAsia="Arial"/>
          <w:b w:val="0"/>
          <w:sz w:val="22"/>
        </w:rPr>
        <w:t>a magical mystery that envelopes me,</w:t>
      </w:r>
    </w:p>
    <w:p>
      <w:r>
        <w:rPr>
          <w:rFonts w:ascii="Arial" w:hAnsi="Arial" w:eastAsia="Arial"/>
          <w:b w:val="0"/>
          <w:sz w:val="22"/>
        </w:rPr>
        <w:t>and that fills me so beautifully,</w:t>
      </w:r>
    </w:p>
    <w:p>
      <w:r>
        <w:rPr>
          <w:rFonts w:ascii="Arial" w:hAnsi="Arial" w:eastAsia="Arial"/>
          <w:b w:val="0"/>
          <w:sz w:val="22"/>
        </w:rPr>
        <w:t>and what a wonder you are to me,</w:t>
      </w:r>
    </w:p>
    <w:p>
      <w:r>
        <w:rPr>
          <w:rFonts w:ascii="Arial" w:hAnsi="Arial" w:eastAsia="Arial"/>
          <w:b w:val="0"/>
          <w:sz w:val="22"/>
        </w:rPr>
        <w:t>what a wonder,</w:t>
      </w:r>
    </w:p>
    <w:p>
      <w:r>
        <w:rPr>
          <w:rFonts w:ascii="Arial" w:hAnsi="Arial" w:eastAsia="Arial"/>
          <w:b w:val="0"/>
          <w:sz w:val="22"/>
        </w:rPr>
        <w:t>and what a miracle,</w:t>
      </w:r>
    </w:p>
    <w:p>
      <w:r>
        <w:rPr>
          <w:rFonts w:ascii="Arial" w:hAnsi="Arial" w:eastAsia="Arial"/>
          <w:b w:val="0"/>
          <w:sz w:val="22"/>
        </w:rPr>
        <w:t>a miracle as great as the parting of the sea,</w:t>
      </w:r>
    </w:p>
    <w:p>
      <w:r>
        <w:rPr>
          <w:rFonts w:ascii="Arial" w:hAnsi="Arial" w:eastAsia="Arial"/>
          <w:b w:val="0"/>
          <w:sz w:val="22"/>
        </w:rPr>
        <w:t>a force so powerful,</w:t>
      </w:r>
    </w:p>
    <w:p>
      <w:r>
        <w:rPr>
          <w:rFonts w:ascii="Arial" w:hAnsi="Arial" w:eastAsia="Arial"/>
          <w:b w:val="0"/>
          <w:sz w:val="22"/>
        </w:rPr>
        <w:t>a force that captures my heart so wonderfully,</w:t>
      </w:r>
    </w:p>
    <w:p>
      <w:r>
        <w:rPr>
          <w:rFonts w:ascii="Arial" w:hAnsi="Arial" w:eastAsia="Arial"/>
          <w:b w:val="0"/>
          <w:sz w:val="22"/>
        </w:rPr>
        <w:t>and as I gaze into your eyes,</w:t>
      </w:r>
    </w:p>
    <w:p>
      <w:r>
        <w:rPr>
          <w:rFonts w:ascii="Arial" w:hAnsi="Arial" w:eastAsia="Arial"/>
          <w:b w:val="0"/>
          <w:sz w:val="22"/>
        </w:rPr>
        <w:t>oh, how you mesmerise me,</w:t>
      </w:r>
    </w:p>
    <w:p>
      <w:r>
        <w:rPr>
          <w:rFonts w:ascii="Arial" w:hAnsi="Arial" w:eastAsia="Arial"/>
          <w:b w:val="0"/>
          <w:sz w:val="22"/>
        </w:rPr>
        <w:t>and oh, how you beguile me,</w:t>
      </w:r>
    </w:p>
    <w:p>
      <w:r>
        <w:rPr>
          <w:rFonts w:ascii="Arial" w:hAnsi="Arial" w:eastAsia="Arial"/>
          <w:b w:val="0"/>
          <w:sz w:val="22"/>
        </w:rPr>
        <w:t>and how beautiful your voice it is to me,</w:t>
      </w:r>
    </w:p>
    <w:p>
      <w:r>
        <w:rPr>
          <w:rFonts w:ascii="Arial" w:hAnsi="Arial" w:eastAsia="Arial"/>
          <w:b w:val="0"/>
          <w:sz w:val="22"/>
        </w:rPr>
        <w:t>because it is so soft, gentle, and beautiful,</w:t>
      </w:r>
    </w:p>
    <w:p>
      <w:r>
        <w:rPr>
          <w:rFonts w:ascii="Arial" w:hAnsi="Arial" w:eastAsia="Arial"/>
          <w:b w:val="0"/>
          <w:sz w:val="22"/>
        </w:rPr>
        <w:t>and eloquent,</w:t>
      </w:r>
    </w:p>
    <w:p>
      <w:r>
        <w:rPr>
          <w:rFonts w:ascii="Arial" w:hAnsi="Arial" w:eastAsia="Arial"/>
          <w:b w:val="0"/>
          <w:sz w:val="22"/>
        </w:rPr>
        <w:t>and your words they are like diamonds,</w:t>
      </w:r>
    </w:p>
    <w:p>
      <w:r>
        <w:rPr>
          <w:rFonts w:ascii="Arial" w:hAnsi="Arial" w:eastAsia="Arial"/>
          <w:b w:val="0"/>
          <w:sz w:val="22"/>
        </w:rPr>
        <w:t>like diamonds sparkling in the sun,</w:t>
      </w:r>
    </w:p>
    <w:p>
      <w:r>
        <w:rPr>
          <w:rFonts w:ascii="Arial" w:hAnsi="Arial" w:eastAsia="Arial"/>
          <w:b w:val="0"/>
          <w:sz w:val="22"/>
        </w:rPr>
        <w:t>shining so beautifully,</w:t>
      </w:r>
    </w:p>
    <w:p>
      <w:r>
        <w:rPr>
          <w:rFonts w:ascii="Arial" w:hAnsi="Arial" w:eastAsia="Arial"/>
          <w:b w:val="0"/>
          <w:sz w:val="22"/>
        </w:rPr>
        <w:t>words that linger long in my memory,</w:t>
      </w:r>
    </w:p>
    <w:p>
      <w:r>
        <w:rPr>
          <w:rFonts w:ascii="Arial" w:hAnsi="Arial" w:eastAsia="Arial"/>
          <w:b w:val="0"/>
          <w:sz w:val="22"/>
        </w:rPr>
        <w:t>never to be erased,</w:t>
      </w:r>
    </w:p>
    <w:p>
      <w:r>
        <w:rPr>
          <w:rFonts w:ascii="Arial" w:hAnsi="Arial" w:eastAsia="Arial"/>
          <w:b w:val="0"/>
          <w:sz w:val="22"/>
        </w:rPr>
        <w:t>and when I recall them,</w:t>
      </w:r>
    </w:p>
    <w:p>
      <w:r>
        <w:rPr>
          <w:rFonts w:ascii="Arial" w:hAnsi="Arial" w:eastAsia="Arial"/>
          <w:b w:val="0"/>
          <w:sz w:val="22"/>
        </w:rPr>
        <w:t>it is like a symphony,</w:t>
      </w:r>
    </w:p>
    <w:p>
      <w:r>
        <w:rPr>
          <w:rFonts w:ascii="Arial" w:hAnsi="Arial" w:eastAsia="Arial"/>
          <w:b w:val="0"/>
          <w:sz w:val="22"/>
        </w:rPr>
        <w:t>a symphony that stirs my heart when we are apart,</w:t>
      </w:r>
    </w:p>
    <w:p>
      <w:r>
        <w:rPr>
          <w:rFonts w:ascii="Arial" w:hAnsi="Arial" w:eastAsia="Arial"/>
          <w:b w:val="0"/>
          <w:sz w:val="22"/>
        </w:rPr>
        <w:t>a symphony that brings tears of joy to my eyes,</w:t>
      </w:r>
    </w:p>
    <w:p>
      <w:r>
        <w:rPr>
          <w:rFonts w:ascii="Arial" w:hAnsi="Arial" w:eastAsia="Arial"/>
          <w:b w:val="0"/>
          <w:sz w:val="22"/>
        </w:rPr>
        <w:t>a symphony that makes me smile,</w:t>
      </w:r>
    </w:p>
    <w:p>
      <w:r>
        <w:rPr>
          <w:rFonts w:ascii="Arial" w:hAnsi="Arial" w:eastAsia="Arial"/>
          <w:b w:val="0"/>
          <w:sz w:val="22"/>
        </w:rPr>
        <w:t>and that fills me with warmth,</w:t>
      </w:r>
    </w:p>
    <w:p>
      <w:r>
        <w:rPr>
          <w:rFonts w:ascii="Arial" w:hAnsi="Arial" w:eastAsia="Arial"/>
          <w:b w:val="0"/>
          <w:sz w:val="22"/>
        </w:rPr>
        <w:t>as if of the heat of the glorious sun that does rise.</w:t>
      </w:r>
    </w:p>
    <w:p>
      <w:r>
        <w:rPr>
          <w:rFonts w:ascii="Arial" w:hAnsi="Arial" w:eastAsia="Arial"/>
          <w:b w:val="0"/>
          <w:sz w:val="22"/>
        </w:rPr>
        <w:t>Oh, how wonderful it is my darling,</w:t>
      </w:r>
    </w:p>
    <w:p>
      <w:r>
        <w:rPr>
          <w:rFonts w:ascii="Arial" w:hAnsi="Arial" w:eastAsia="Arial"/>
          <w:b w:val="0"/>
          <w:sz w:val="22"/>
        </w:rPr>
        <w:t>to be by your side,</w:t>
      </w:r>
    </w:p>
    <w:p>
      <w:r>
        <w:rPr>
          <w:rFonts w:ascii="Arial" w:hAnsi="Arial" w:eastAsia="Arial"/>
          <w:b w:val="0"/>
          <w:sz w:val="22"/>
        </w:rPr>
        <w:t>oh, how wonderful it is</w:t>
      </w:r>
    </w:p>
    <w:p>
      <w:r>
        <w:rPr>
          <w:rFonts w:ascii="Arial" w:hAnsi="Arial" w:eastAsia="Arial"/>
          <w:b w:val="0"/>
          <w:sz w:val="22"/>
        </w:rPr>
        <w:t>to be in your arms and to be filled by your charms,</w:t>
      </w:r>
    </w:p>
    <w:p>
      <w:r>
        <w:rPr>
          <w:rFonts w:ascii="Arial" w:hAnsi="Arial" w:eastAsia="Arial"/>
          <w:b w:val="0"/>
          <w:sz w:val="22"/>
        </w:rPr>
        <w:t>and your love,</w:t>
      </w:r>
    </w:p>
    <w:p>
      <w:r>
        <w:rPr>
          <w:rFonts w:ascii="Arial" w:hAnsi="Arial" w:eastAsia="Arial"/>
          <w:b w:val="0"/>
          <w:sz w:val="22"/>
        </w:rPr>
        <w:t>it is a glorious blessing,</w:t>
      </w:r>
    </w:p>
    <w:p>
      <w:r>
        <w:rPr>
          <w:rFonts w:ascii="Arial" w:hAnsi="Arial" w:eastAsia="Arial"/>
          <w:b w:val="0"/>
          <w:sz w:val="22"/>
        </w:rPr>
        <w:t>and with you always I am in heaven,</w:t>
      </w:r>
    </w:p>
    <w:p>
      <w:r>
        <w:rPr>
          <w:rFonts w:ascii="Arial" w:hAnsi="Arial" w:eastAsia="Arial"/>
          <w:b w:val="0"/>
          <w:sz w:val="22"/>
        </w:rPr>
        <w:t>and there is always within me,</w:t>
      </w:r>
    </w:p>
    <w:p>
      <w:r>
        <w:rPr>
          <w:rFonts w:ascii="Arial" w:hAnsi="Arial" w:eastAsia="Arial"/>
          <w:b w:val="0"/>
          <w:sz w:val="22"/>
        </w:rPr>
        <w:t>heaven inside.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