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Butterflies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smiles upon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 eyes shining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shining so magnificently with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delight and intense wonder and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joy love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full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that is full,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love and joy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eyes how they do sparkle with a love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tenderness of a likeminded soul who loves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greatly the heart is moved,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such great passion of new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happily comes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joy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full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heart that is full,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love and joy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phoenix from out of the ashes of old loves passed,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bright spark that explodes in your heart and into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love and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miracle that astounds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miracle that is so complex but joyous,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happily, hard to explain,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delight that from out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suddenly in its surprise does take hold on your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spark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passions inside as it does radiates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power that overwhelms the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waves of joy and in glorious refrain.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wonderful feeling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magic and its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its sensations and its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new love it gloriously fills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excitement and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returns,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love so welcomely conquers your heart again.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