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Health</w:t>
      </w:r>
    </w:p>
    <w:p/>
    <w:p>
      <w:r>
        <w:rPr>
          <w:rFonts w:ascii="Arial" w:hAnsi="Arial" w:eastAsia="Arial"/>
          <w:b w:val="0"/>
          <w:sz w:val="22"/>
        </w:rPr>
        <w:t>Health, healthy,</w:t>
      </w:r>
    </w:p>
    <w:p>
      <w:r>
        <w:rPr>
          <w:rFonts w:ascii="Arial" w:hAnsi="Arial" w:eastAsia="Arial"/>
          <w:b w:val="0"/>
          <w:sz w:val="22"/>
        </w:rPr>
        <w:t>healthy in mind,</w:t>
      </w:r>
    </w:p>
    <w:p>
      <w:r>
        <w:rPr>
          <w:rFonts w:ascii="Arial" w:hAnsi="Arial" w:eastAsia="Arial"/>
          <w:b w:val="0"/>
          <w:sz w:val="22"/>
        </w:rPr>
        <w:t>healthy in mind and body,</w:t>
      </w:r>
    </w:p>
    <w:p>
      <w:r>
        <w:rPr>
          <w:rFonts w:ascii="Arial" w:hAnsi="Arial" w:eastAsia="Arial"/>
          <w:b w:val="0"/>
          <w:sz w:val="22"/>
        </w:rPr>
        <w:t>and with your company,</w:t>
      </w:r>
    </w:p>
    <w:p>
      <w:r>
        <w:rPr>
          <w:rFonts w:ascii="Arial" w:hAnsi="Arial" w:eastAsia="Arial"/>
          <w:b w:val="0"/>
          <w:sz w:val="22"/>
        </w:rPr>
        <w:t>living live to the full,</w:t>
      </w:r>
    </w:p>
    <w:p>
      <w:r>
        <w:rPr>
          <w:rFonts w:ascii="Arial" w:hAnsi="Arial" w:eastAsia="Arial"/>
          <w:b w:val="0"/>
          <w:sz w:val="22"/>
        </w:rPr>
        <w:t>oh, what a glory, what a glory to me,</w:t>
      </w:r>
    </w:p>
    <w:p>
      <w:r>
        <w:rPr>
          <w:rFonts w:ascii="Arial" w:hAnsi="Arial" w:eastAsia="Arial"/>
          <w:b w:val="0"/>
          <w:sz w:val="22"/>
        </w:rPr>
        <w:t>to be, to be with you the one who,</w:t>
      </w:r>
    </w:p>
    <w:p>
      <w:r>
        <w:rPr>
          <w:rFonts w:ascii="Arial" w:hAnsi="Arial" w:eastAsia="Arial"/>
          <w:b w:val="0"/>
          <w:sz w:val="22"/>
        </w:rPr>
        <w:t>the one who makes me truly happy,</w:t>
      </w:r>
    </w:p>
    <w:p>
      <w:r>
        <w:rPr>
          <w:rFonts w:ascii="Arial" w:hAnsi="Arial" w:eastAsia="Arial"/>
          <w:b w:val="0"/>
          <w:sz w:val="22"/>
        </w:rPr>
        <w:t>yes, you,</w:t>
      </w:r>
    </w:p>
    <w:p>
      <w:r>
        <w:rPr>
          <w:rFonts w:ascii="Arial" w:hAnsi="Arial" w:eastAsia="Arial"/>
          <w:b w:val="0"/>
          <w:sz w:val="22"/>
        </w:rPr>
        <w:t>you who are tender of heart and sensitive of mind,</w:t>
      </w:r>
    </w:p>
    <w:p>
      <w:r>
        <w:rPr>
          <w:rFonts w:ascii="Arial" w:hAnsi="Arial" w:eastAsia="Arial"/>
          <w:b w:val="0"/>
          <w:sz w:val="22"/>
        </w:rPr>
        <w:t>and with a smile like the sun,</w:t>
      </w:r>
    </w:p>
    <w:p>
      <w:r>
        <w:rPr>
          <w:rFonts w:ascii="Arial" w:hAnsi="Arial" w:eastAsia="Arial"/>
          <w:b w:val="0"/>
          <w:sz w:val="22"/>
        </w:rPr>
        <w:t>and with such dazzling eyes,</w:t>
      </w:r>
    </w:p>
    <w:p>
      <w:r>
        <w:rPr>
          <w:rFonts w:ascii="Arial" w:hAnsi="Arial" w:eastAsia="Arial"/>
          <w:b w:val="0"/>
          <w:sz w:val="22"/>
        </w:rPr>
        <w:t>oh, what wonders in happiness we have overcome,</w:t>
      </w:r>
    </w:p>
    <w:p>
      <w:r>
        <w:rPr>
          <w:rFonts w:ascii="Arial" w:hAnsi="Arial" w:eastAsia="Arial"/>
          <w:b w:val="0"/>
          <w:sz w:val="22"/>
        </w:rPr>
        <w:t>and we are in happiness all the time,</w:t>
      </w:r>
    </w:p>
    <w:p>
      <w:r>
        <w:rPr>
          <w:rFonts w:ascii="Arial" w:hAnsi="Arial" w:eastAsia="Arial"/>
          <w:b w:val="0"/>
          <w:sz w:val="22"/>
        </w:rPr>
        <w:t>and we pay misery no mind,</w:t>
      </w:r>
    </w:p>
    <w:p>
      <w:r>
        <w:rPr>
          <w:rFonts w:ascii="Arial" w:hAnsi="Arial" w:eastAsia="Arial"/>
          <w:b w:val="0"/>
          <w:sz w:val="22"/>
        </w:rPr>
        <w:t>and we live life as bright as the sun,</w:t>
      </w:r>
    </w:p>
    <w:p>
      <w:r>
        <w:rPr>
          <w:rFonts w:ascii="Arial" w:hAnsi="Arial" w:eastAsia="Arial"/>
          <w:b w:val="0"/>
          <w:sz w:val="22"/>
        </w:rPr>
        <w:t>loudly and vivacious,</w:t>
      </w:r>
    </w:p>
    <w:p>
      <w:r>
        <w:rPr>
          <w:rFonts w:ascii="Arial" w:hAnsi="Arial" w:eastAsia="Arial"/>
          <w:b w:val="0"/>
          <w:sz w:val="22"/>
        </w:rPr>
        <w:t>and sporadically, and wonderfully,</w:t>
      </w:r>
    </w:p>
    <w:p>
      <w:r>
        <w:rPr>
          <w:rFonts w:ascii="Arial" w:hAnsi="Arial" w:eastAsia="Arial"/>
          <w:b w:val="0"/>
          <w:sz w:val="22"/>
        </w:rPr>
        <w:t>yes, how wonderfully we two move through life,</w:t>
      </w:r>
    </w:p>
    <w:p>
      <w:r>
        <w:rPr>
          <w:rFonts w:ascii="Arial" w:hAnsi="Arial" w:eastAsia="Arial"/>
          <w:b w:val="0"/>
          <w:sz w:val="22"/>
        </w:rPr>
        <w:t>with a blessed synchronicity,</w:t>
      </w:r>
    </w:p>
    <w:p>
      <w:r>
        <w:rPr>
          <w:rFonts w:ascii="Arial" w:hAnsi="Arial" w:eastAsia="Arial"/>
          <w:b w:val="0"/>
          <w:sz w:val="22"/>
        </w:rPr>
        <w:t>gifted to us because of chance,</w:t>
      </w:r>
    </w:p>
    <w:p>
      <w:r>
        <w:rPr>
          <w:rFonts w:ascii="Arial" w:hAnsi="Arial" w:eastAsia="Arial"/>
          <w:b w:val="0"/>
          <w:sz w:val="22"/>
        </w:rPr>
        <w:t>and because of chance we met,</w:t>
      </w:r>
    </w:p>
    <w:p>
      <w:r>
        <w:rPr>
          <w:rFonts w:ascii="Arial" w:hAnsi="Arial" w:eastAsia="Arial"/>
          <w:b w:val="0"/>
          <w:sz w:val="22"/>
        </w:rPr>
        <w:t>and yes, we dance, we dance through life in the light,</w:t>
      </w:r>
    </w:p>
    <w:p>
      <w:r>
        <w:rPr>
          <w:rFonts w:ascii="Arial" w:hAnsi="Arial" w:eastAsia="Arial"/>
          <w:b w:val="0"/>
          <w:sz w:val="22"/>
        </w:rPr>
        <w:t>and the black times we persevere through,</w:t>
      </w:r>
    </w:p>
    <w:p>
      <w:r>
        <w:rPr>
          <w:rFonts w:ascii="Arial" w:hAnsi="Arial" w:eastAsia="Arial"/>
          <w:b w:val="0"/>
          <w:sz w:val="22"/>
        </w:rPr>
        <w:t>and fight through with a smile,</w:t>
      </w:r>
    </w:p>
    <w:p>
      <w:r>
        <w:rPr>
          <w:rFonts w:ascii="Arial" w:hAnsi="Arial" w:eastAsia="Arial"/>
          <w:b w:val="0"/>
          <w:sz w:val="22"/>
        </w:rPr>
        <w:t>and with magic in our eyes,</w:t>
      </w:r>
    </w:p>
    <w:p>
      <w:r>
        <w:rPr>
          <w:rFonts w:ascii="Arial" w:hAnsi="Arial" w:eastAsia="Arial"/>
          <w:b w:val="0"/>
          <w:sz w:val="22"/>
        </w:rPr>
        <w:t>life is as wonderful as it can be,</w:t>
      </w:r>
    </w:p>
    <w:p>
      <w:r>
        <w:rPr>
          <w:rFonts w:ascii="Arial" w:hAnsi="Arial" w:eastAsia="Arial"/>
          <w:b w:val="0"/>
          <w:sz w:val="22"/>
        </w:rPr>
        <w:t>and incredibly fun, incredibly fun.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