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Heading away</w:t>
      </w:r>
    </w:p>
    <w:p/>
    <w:p>
      <w:r>
        <w:rPr>
          <w:rFonts w:ascii="Arial" w:hAnsi="Arial" w:eastAsia="Arial"/>
          <w:b w:val="0"/>
          <w:sz w:val="22"/>
        </w:rPr>
        <w:t>Heading away,</w:t>
      </w:r>
    </w:p>
    <w:p>
      <w:r>
        <w:rPr>
          <w:rFonts w:ascii="Arial" w:hAnsi="Arial" w:eastAsia="Arial"/>
          <w:b w:val="0"/>
          <w:sz w:val="22"/>
        </w:rPr>
        <w:t>to new a place,</w:t>
      </w:r>
    </w:p>
    <w:p>
      <w:r>
        <w:rPr>
          <w:rFonts w:ascii="Arial" w:hAnsi="Arial" w:eastAsia="Arial"/>
          <w:b w:val="0"/>
          <w:sz w:val="22"/>
        </w:rPr>
        <w:t>a new town,</w:t>
      </w:r>
    </w:p>
    <w:p>
      <w:r>
        <w:rPr>
          <w:rFonts w:ascii="Arial" w:hAnsi="Arial" w:eastAsia="Arial"/>
          <w:b w:val="0"/>
          <w:sz w:val="22"/>
        </w:rPr>
        <w:t>a new home,</w:t>
      </w:r>
    </w:p>
    <w:p>
      <w:r>
        <w:rPr>
          <w:rFonts w:ascii="Arial" w:hAnsi="Arial" w:eastAsia="Arial"/>
          <w:b w:val="0"/>
          <w:sz w:val="22"/>
        </w:rPr>
        <w:t>a new job,</w:t>
      </w:r>
    </w:p>
    <w:p>
      <w:r>
        <w:rPr>
          <w:rFonts w:ascii="Arial" w:hAnsi="Arial" w:eastAsia="Arial"/>
          <w:b w:val="0"/>
          <w:sz w:val="22"/>
        </w:rPr>
        <w:t>a new life,</w:t>
      </w:r>
    </w:p>
    <w:p>
      <w:r>
        <w:rPr>
          <w:rFonts w:ascii="Arial" w:hAnsi="Arial" w:eastAsia="Arial"/>
          <w:b w:val="0"/>
          <w:sz w:val="22"/>
        </w:rPr>
        <w:t>oh, what trepidation,</w:t>
      </w:r>
    </w:p>
    <w:p>
      <w:r>
        <w:rPr>
          <w:rFonts w:ascii="Arial" w:hAnsi="Arial" w:eastAsia="Arial"/>
          <w:b w:val="0"/>
          <w:sz w:val="22"/>
        </w:rPr>
        <w:t>and what anticipation,</w:t>
      </w:r>
    </w:p>
    <w:p>
      <w:r>
        <w:rPr>
          <w:rFonts w:ascii="Arial" w:hAnsi="Arial" w:eastAsia="Arial"/>
          <w:b w:val="0"/>
          <w:sz w:val="22"/>
        </w:rPr>
        <w:t>and what niggles and anxieties,</w:t>
      </w:r>
    </w:p>
    <w:p>
      <w:r>
        <w:rPr>
          <w:rFonts w:ascii="Arial" w:hAnsi="Arial" w:eastAsia="Arial"/>
          <w:b w:val="0"/>
          <w:sz w:val="22"/>
        </w:rPr>
        <w:t>that bombard a man's imagination,</w:t>
      </w:r>
    </w:p>
    <w:p>
      <w:r>
        <w:rPr>
          <w:rFonts w:ascii="Arial" w:hAnsi="Arial" w:eastAsia="Arial"/>
          <w:b w:val="0"/>
          <w:sz w:val="22"/>
        </w:rPr>
        <w:t>especially on moving day,</w:t>
      </w:r>
    </w:p>
    <w:p>
      <w:r>
        <w:rPr>
          <w:rFonts w:ascii="Arial" w:hAnsi="Arial" w:eastAsia="Arial"/>
          <w:b w:val="0"/>
          <w:sz w:val="22"/>
        </w:rPr>
        <w:t>from the place that I now hate,</w:t>
      </w:r>
    </w:p>
    <w:p>
      <w:r>
        <w:rPr>
          <w:rFonts w:ascii="Arial" w:hAnsi="Arial" w:eastAsia="Arial"/>
          <w:b w:val="0"/>
          <w:sz w:val="22"/>
        </w:rPr>
        <w:t>and from which I cannot wait to get away,</w:t>
      </w:r>
    </w:p>
    <w:p>
      <w:r>
        <w:rPr>
          <w:rFonts w:ascii="Arial" w:hAnsi="Arial" w:eastAsia="Arial"/>
          <w:b w:val="0"/>
          <w:sz w:val="22"/>
        </w:rPr>
        <w:t>so, yes today it is hip hip hooray,</w:t>
      </w:r>
    </w:p>
    <w:p>
      <w:r>
        <w:rPr>
          <w:rFonts w:ascii="Arial" w:hAnsi="Arial" w:eastAsia="Arial"/>
          <w:b w:val="0"/>
          <w:sz w:val="22"/>
        </w:rPr>
        <w:t>hip hip hooray,</w:t>
      </w:r>
    </w:p>
    <w:p>
      <w:r>
        <w:rPr>
          <w:rFonts w:ascii="Arial" w:hAnsi="Arial" w:eastAsia="Arial"/>
          <w:b w:val="0"/>
          <w:sz w:val="22"/>
        </w:rPr>
        <w:t>and tonight, with all my things not yet unpacked,</w:t>
      </w:r>
    </w:p>
    <w:p>
      <w:r>
        <w:rPr>
          <w:rFonts w:ascii="Arial" w:hAnsi="Arial" w:eastAsia="Arial"/>
          <w:b w:val="0"/>
          <w:sz w:val="22"/>
        </w:rPr>
        <w:t>how grateful I will be,</w:t>
      </w:r>
    </w:p>
    <w:p>
      <w:r>
        <w:rPr>
          <w:rFonts w:ascii="Arial" w:hAnsi="Arial" w:eastAsia="Arial"/>
          <w:b w:val="0"/>
          <w:sz w:val="22"/>
        </w:rPr>
        <w:t>to be somewhere new,</w:t>
      </w:r>
    </w:p>
    <w:p>
      <w:r>
        <w:rPr>
          <w:rFonts w:ascii="Arial" w:hAnsi="Arial" w:eastAsia="Arial"/>
          <w:b w:val="0"/>
          <w:sz w:val="22"/>
        </w:rPr>
        <w:t>far away from those ignorant and stupid few,</w:t>
      </w:r>
    </w:p>
    <w:p>
      <w:r>
        <w:rPr>
          <w:rFonts w:ascii="Arial" w:hAnsi="Arial" w:eastAsia="Arial"/>
          <w:b w:val="0"/>
          <w:sz w:val="22"/>
        </w:rPr>
        <w:t>who made this town where I live become so toxic,</w:t>
      </w:r>
    </w:p>
    <w:p>
      <w:r>
        <w:rPr>
          <w:rFonts w:ascii="Arial" w:hAnsi="Arial" w:eastAsia="Arial"/>
          <w:b w:val="0"/>
          <w:sz w:val="22"/>
        </w:rPr>
        <w:t>and miserable to the intelligent majority,</w:t>
      </w:r>
    </w:p>
    <w:p>
      <w:r>
        <w:rPr>
          <w:rFonts w:ascii="Arial" w:hAnsi="Arial" w:eastAsia="Arial"/>
          <w:b w:val="0"/>
          <w:sz w:val="22"/>
        </w:rPr>
        <w:t>all of whom mostly want to move too.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