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Headache in Hawaii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Headache in Hawaii,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Alka-Seltzer in a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Hawaii, plumeria,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Hawaiian hibiscus,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bird of paradise,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flowers outside my window as a Hawaii ʻAmakihi flies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Alka-Seltzer in a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Hawaii,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boozy nights and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boats catching fish with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sit there with great smiles 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lots of laughs,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content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make the most of the days and the nights,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enjoy ourselves at work and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writing and creating 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Alka-Seltzer in a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thoughts of the outdoors,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thoughts of the smile upon her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Hawaiian lady that I love and adore,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 name,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 name is Kailani,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thoughts are filled with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keep coming back for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 of my arm around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bob up and down on the ocean and she kisses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run my fingers gently through her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holds me tightly,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smells of all the fragrances of the flowers of Hawaii,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is so beautiful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light in her eyes is bright like the sun and I am filled,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filled with her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could spend an eternity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to marry her one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one day for sure.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"Onaona i ka hala, E ka lehua, E hale lehua oia na ka noe O ka’u no ia, e ano’i nei, Ea li’a nei, ho’i o ka hiki mai, A hiki mai no ou kou, a hiki pu no me ke aloha Aloha e Aloha e."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Fragrant with the breath of hala and lehua,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is the sight I long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this, my present desire,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coming fills me with eagerness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that you have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Loves comes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Greetings, greetings."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Hawaii,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such a beautiful place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a beautiful place to be with the girl that I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headache,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is nothing that an Alka-Seltzer in a glass won’t cure,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is meaningless mostly,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mostly in this relaxed life that we both adore,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is meaningless,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when you are off to meet the one that you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one you love is waiting,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love is timeless, so I am quickly off out of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go, I lock it behind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head for the harbour in my shorts and my sandals,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pass the people I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greet me as I come and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love she calls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calls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each step,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headache begins to disappear,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get closer to the boat,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her stood aboard it with a big smile upon her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her hair blowing in the 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as if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as if she is as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Kailani,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woman that I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woman that I truly adore,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is so fragrant and timeless,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beautiful eyes she has,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beautiful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eyes that I fall into,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 can float in a million times 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she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look at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the waves seemingly seem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they crash endlessly upon the harbour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my imaginings as she smiles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beautiful is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Aloha Wau la ‘Oe,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you I say with a smile 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you I say as onto the boat I climb aboard,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do, she throws her arms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fragrance of her fills my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so beautiful as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kisses me and holds me so tenderly and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she looks in my eyes, I am in heaven once 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