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Head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Head for the hills,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get your thrills away from the 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breathe in the air and feel better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take in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sky and the sea.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take a picnic and some drink,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watch the world pass by in front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watch the seagulls fly and watch the boats upon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watch the people swimming,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watch the people each talking happily,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watch them relaxing,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relax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breathe in the fresh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watch the waves,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feel the breeze blow through your hair,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in natures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more calming a thing could there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head for the hills,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get your thrills away from the 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fresh air with a clearness of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I hope, find some sanity.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