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He waited</w:t>
      </w:r>
    </w:p>
    <w:p/>
    <w:p>
      <w:r>
        <w:rPr>
          <w:rFonts w:ascii="Arial" w:hAnsi="Arial" w:eastAsia="Arial"/>
          <w:b w:val="0"/>
          <w:sz w:val="22"/>
        </w:rPr>
        <w:t>He waited at the lights, he looked right, he looked left,</w:t>
      </w:r>
    </w:p>
    <w:p>
      <w:r>
        <w:rPr>
          <w:rFonts w:ascii="Arial" w:hAnsi="Arial" w:eastAsia="Arial"/>
          <w:b w:val="0"/>
          <w:sz w:val="22"/>
        </w:rPr>
        <w:t>he carried drugs inside his pockets,</w:t>
      </w:r>
    </w:p>
    <w:p>
      <w:r>
        <w:rPr>
          <w:rFonts w:ascii="Arial" w:hAnsi="Arial" w:eastAsia="Arial"/>
          <w:b w:val="0"/>
          <w:sz w:val="22"/>
        </w:rPr>
        <w:t>then from out of nowhere he got a bullet in the head,</w:t>
      </w:r>
    </w:p>
    <w:p>
      <w:r>
        <w:rPr>
          <w:rFonts w:ascii="Arial" w:hAnsi="Arial" w:eastAsia="Arial"/>
          <w:b w:val="0"/>
          <w:sz w:val="22"/>
        </w:rPr>
        <w:t>and he fell to the floor, and he bled,</w:t>
      </w:r>
    </w:p>
    <w:p>
      <w:r>
        <w:rPr>
          <w:rFonts w:ascii="Arial" w:hAnsi="Arial" w:eastAsia="Arial"/>
          <w:b w:val="0"/>
          <w:sz w:val="22"/>
        </w:rPr>
        <w:t>and he bled, and he bled,</w:t>
      </w:r>
    </w:p>
    <w:p>
      <w:r>
        <w:rPr>
          <w:rFonts w:ascii="Arial" w:hAnsi="Arial" w:eastAsia="Arial"/>
          <w:b w:val="0"/>
          <w:sz w:val="22"/>
        </w:rPr>
        <w:t>and from starting smoking marijuana,</w:t>
      </w:r>
    </w:p>
    <w:p>
      <w:r>
        <w:rPr>
          <w:rFonts w:ascii="Arial" w:hAnsi="Arial" w:eastAsia="Arial"/>
          <w:b w:val="0"/>
          <w:sz w:val="22"/>
        </w:rPr>
        <w:t>he quickly began to deal drugs,</w:t>
      </w:r>
    </w:p>
    <w:p>
      <w:r>
        <w:rPr>
          <w:rFonts w:ascii="Arial" w:hAnsi="Arial" w:eastAsia="Arial"/>
          <w:b w:val="0"/>
          <w:sz w:val="22"/>
        </w:rPr>
        <w:t>and it was a rapid descent for some people are so easily lead,</w:t>
      </w:r>
    </w:p>
    <w:p>
      <w:r>
        <w:rPr>
          <w:rFonts w:ascii="Arial" w:hAnsi="Arial" w:eastAsia="Arial"/>
          <w:b w:val="0"/>
          <w:sz w:val="22"/>
        </w:rPr>
        <w:t>and as he lay dying his life flashed before his eyes,</w:t>
      </w:r>
    </w:p>
    <w:p>
      <w:r>
        <w:rPr>
          <w:rFonts w:ascii="Arial" w:hAnsi="Arial" w:eastAsia="Arial"/>
          <w:b w:val="0"/>
          <w:sz w:val="22"/>
        </w:rPr>
        <w:t>and he had thoughts of his mother and his father,</w:t>
      </w:r>
    </w:p>
    <w:p>
      <w:r>
        <w:rPr>
          <w:rFonts w:ascii="Arial" w:hAnsi="Arial" w:eastAsia="Arial"/>
          <w:b w:val="0"/>
          <w:sz w:val="22"/>
        </w:rPr>
        <w:t>and his family,</w:t>
      </w:r>
    </w:p>
    <w:p>
      <w:r>
        <w:rPr>
          <w:rFonts w:ascii="Arial" w:hAnsi="Arial" w:eastAsia="Arial"/>
          <w:b w:val="0"/>
          <w:sz w:val="22"/>
        </w:rPr>
        <w:t>and then his life was over in the blink of an eye.</w:t>
      </w:r>
    </w:p>
    <w:p>
      <w:r>
        <w:rPr>
          <w:rFonts w:ascii="Arial" w:hAnsi="Arial" w:eastAsia="Arial"/>
          <w:b w:val="0"/>
          <w:sz w:val="22"/>
        </w:rPr>
        <w:t>What a big man selling drugs,</w:t>
      </w:r>
    </w:p>
    <w:p>
      <w:r>
        <w:rPr>
          <w:rFonts w:ascii="Arial" w:hAnsi="Arial" w:eastAsia="Arial"/>
          <w:b w:val="0"/>
          <w:sz w:val="22"/>
        </w:rPr>
        <w:t>that damage people right and left,</w:t>
      </w:r>
    </w:p>
    <w:p>
      <w:r>
        <w:rPr>
          <w:rFonts w:ascii="Arial" w:hAnsi="Arial" w:eastAsia="Arial"/>
          <w:b w:val="0"/>
          <w:sz w:val="22"/>
        </w:rPr>
        <w:t>but at his funeral,</w:t>
      </w:r>
    </w:p>
    <w:p>
      <w:r>
        <w:rPr>
          <w:rFonts w:ascii="Arial" w:hAnsi="Arial" w:eastAsia="Arial"/>
          <w:b w:val="0"/>
          <w:sz w:val="22"/>
        </w:rPr>
        <w:t>respect bruv, respect,</w:t>
      </w:r>
    </w:p>
    <w:p>
      <w:r>
        <w:rPr>
          <w:rFonts w:ascii="Arial" w:hAnsi="Arial" w:eastAsia="Arial"/>
          <w:b w:val="0"/>
          <w:sz w:val="22"/>
        </w:rPr>
        <w:t>made a bit of money, got a bullet in the head.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