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Have and have not</w:t>
      </w:r>
    </w:p>
    <w:p/>
    <w:p>
      <w:r>
        <w:rPr>
          <w:rFonts w:ascii="Arial" w:hAnsi="Arial" w:eastAsia="Arial"/>
          <w:b w:val="0"/>
          <w:sz w:val="22"/>
        </w:rPr>
        <w:t>Have and have not,</w:t>
      </w:r>
    </w:p>
    <w:p>
      <w:r>
        <w:rPr>
          <w:rFonts w:ascii="Arial" w:hAnsi="Arial" w:eastAsia="Arial"/>
          <w:b w:val="0"/>
          <w:sz w:val="22"/>
        </w:rPr>
        <w:t>and have not cause chaos a lot,</w:t>
      </w:r>
    </w:p>
    <w:p>
      <w:r>
        <w:rPr>
          <w:rFonts w:ascii="Arial" w:hAnsi="Arial" w:eastAsia="Arial"/>
          <w:b w:val="0"/>
          <w:sz w:val="22"/>
        </w:rPr>
        <w:t>for what it is to have,</w:t>
      </w:r>
    </w:p>
    <w:p>
      <w:r>
        <w:rPr>
          <w:rFonts w:ascii="Arial" w:hAnsi="Arial" w:eastAsia="Arial"/>
          <w:b w:val="0"/>
          <w:sz w:val="22"/>
        </w:rPr>
        <w:t>and how tiresome it is to want,</w:t>
      </w:r>
    </w:p>
    <w:p>
      <w:r>
        <w:rPr>
          <w:rFonts w:ascii="Arial" w:hAnsi="Arial" w:eastAsia="Arial"/>
          <w:b w:val="0"/>
          <w:sz w:val="22"/>
        </w:rPr>
        <w:t>for when you have toiled and struggled,</w:t>
      </w:r>
    </w:p>
    <w:p>
      <w:r>
        <w:rPr>
          <w:rFonts w:ascii="Arial" w:hAnsi="Arial" w:eastAsia="Arial"/>
          <w:b w:val="0"/>
          <w:sz w:val="22"/>
        </w:rPr>
        <w:t>how life is spoiled,</w:t>
      </w:r>
    </w:p>
    <w:p>
      <w:r>
        <w:rPr>
          <w:rFonts w:ascii="Arial" w:hAnsi="Arial" w:eastAsia="Arial"/>
          <w:b w:val="0"/>
          <w:sz w:val="22"/>
        </w:rPr>
        <w:t>when you are caught up in the imaginary</w:t>
      </w:r>
    </w:p>
    <w:p>
      <w:r>
        <w:rPr>
          <w:rFonts w:ascii="Arial" w:hAnsi="Arial" w:eastAsia="Arial"/>
          <w:b w:val="0"/>
          <w:sz w:val="22"/>
        </w:rPr>
        <w:t>in the imaginary realities of humanity,</w:t>
      </w:r>
    </w:p>
    <w:p>
      <w:r>
        <w:rPr>
          <w:rFonts w:ascii="Arial" w:hAnsi="Arial" w:eastAsia="Arial"/>
          <w:b w:val="0"/>
          <w:sz w:val="22"/>
        </w:rPr>
        <w:t>and in imaginary bubbles,</w:t>
      </w:r>
    </w:p>
    <w:p>
      <w:r>
        <w:rPr>
          <w:rFonts w:ascii="Arial" w:hAnsi="Arial" w:eastAsia="Arial"/>
          <w:b w:val="0"/>
          <w:sz w:val="22"/>
        </w:rPr>
        <w:t>bubbles that seem to cocoon you no matter what you do,</w:t>
      </w:r>
    </w:p>
    <w:p>
      <w:r>
        <w:rPr>
          <w:rFonts w:ascii="Arial" w:hAnsi="Arial" w:eastAsia="Arial"/>
          <w:b w:val="0"/>
          <w:sz w:val="22"/>
        </w:rPr>
        <w:t>and when the framework of humanity lies to you,</w:t>
      </w:r>
    </w:p>
    <w:p>
      <w:r>
        <w:rPr>
          <w:rFonts w:ascii="Arial" w:hAnsi="Arial" w:eastAsia="Arial"/>
          <w:b w:val="0"/>
          <w:sz w:val="22"/>
        </w:rPr>
        <w:t>chaos seems a better option,</w:t>
      </w:r>
    </w:p>
    <w:p>
      <w:r>
        <w:rPr>
          <w:rFonts w:ascii="Arial" w:hAnsi="Arial" w:eastAsia="Arial"/>
          <w:b w:val="0"/>
          <w:sz w:val="22"/>
        </w:rPr>
        <w:t>and to provide peace of mind of a bombastic kind,</w:t>
      </w:r>
    </w:p>
    <w:p>
      <w:r>
        <w:rPr>
          <w:rFonts w:ascii="Arial" w:hAnsi="Arial" w:eastAsia="Arial"/>
          <w:b w:val="0"/>
          <w:sz w:val="22"/>
        </w:rPr>
        <w:t>you need to burst the bubbles,</w:t>
      </w:r>
    </w:p>
    <w:p>
      <w:r>
        <w:rPr>
          <w:rFonts w:ascii="Arial" w:hAnsi="Arial" w:eastAsia="Arial"/>
          <w:b w:val="0"/>
          <w:sz w:val="22"/>
        </w:rPr>
        <w:t>and create your own realities, with common sense and logic,</w:t>
      </w:r>
    </w:p>
    <w:p>
      <w:r>
        <w:rPr>
          <w:rFonts w:ascii="Arial" w:hAnsi="Arial" w:eastAsia="Arial"/>
          <w:b w:val="0"/>
          <w:sz w:val="22"/>
        </w:rPr>
        <w:t>for in your own mind and in your own world,</w:t>
      </w:r>
    </w:p>
    <w:p>
      <w:r>
        <w:rPr>
          <w:rFonts w:ascii="Arial" w:hAnsi="Arial" w:eastAsia="Arial"/>
          <w:b w:val="0"/>
          <w:sz w:val="22"/>
        </w:rPr>
        <w:t>how much more peaceful will be,</w:t>
      </w:r>
    </w:p>
    <w:p>
      <w:r>
        <w:rPr>
          <w:rFonts w:ascii="Arial" w:hAnsi="Arial" w:eastAsia="Arial"/>
          <w:b w:val="0"/>
          <w:sz w:val="22"/>
        </w:rPr>
        <w:t>the time if you reorder order in a simpler way,</w:t>
      </w:r>
    </w:p>
    <w:p>
      <w:r>
        <w:rPr>
          <w:rFonts w:ascii="Arial" w:hAnsi="Arial" w:eastAsia="Arial"/>
          <w:b w:val="0"/>
          <w:sz w:val="22"/>
        </w:rPr>
        <w:t>how much better it will be for humankind,</w:t>
      </w:r>
    </w:p>
    <w:p>
      <w:r>
        <w:rPr>
          <w:rFonts w:ascii="Arial" w:hAnsi="Arial" w:eastAsia="Arial"/>
          <w:b w:val="0"/>
          <w:sz w:val="22"/>
        </w:rPr>
        <w:t>because bureaucracy, because bureaucracy,</w:t>
      </w:r>
    </w:p>
    <w:p>
      <w:r>
        <w:rPr>
          <w:rFonts w:ascii="Arial" w:hAnsi="Arial" w:eastAsia="Arial"/>
          <w:b w:val="0"/>
          <w:sz w:val="22"/>
        </w:rPr>
        <w:t>never really solves many major problems these days.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