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Harsh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Harsh,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harsh the reality of life.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Harsh these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so much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suffering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walking on blindly over precipices,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not knowing which direction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lost souls,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dead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burnt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counting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satisfied with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people depressed,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people committing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harsh 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harsh this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harsh are these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these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not so brutal,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needs a revolution,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needs a revolution in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overthrow the brutality,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wilful wanton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follow like sheep,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people seem unable,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make up their own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harsh 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harsh this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harsh are these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revolution of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the only solution,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will never change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do not get out of the rut,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do not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dumb down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continually commit,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society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such depressives,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stresses of finance,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the lack of finance,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which far too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of humanity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their very unhappy lives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